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470A592" w:rsidR="00BF7F06" w:rsidRPr="004B25B5" w:rsidRDefault="00AA5ED6" w:rsidP="009E4AB7">
      <w:pPr>
        <w:rPr>
          <w:rFonts w:ascii="Calibri" w:hAnsi="Calibri" w:cs="Calibri"/>
          <w:b/>
          <w:bCs/>
          <w:sz w:val="26"/>
          <w:szCs w:val="26"/>
        </w:rPr>
      </w:pPr>
      <w:r>
        <w:rPr>
          <w:rFonts w:ascii="Calibri" w:hAnsi="Calibri" w:cs="Calibri"/>
          <w:b/>
          <w:bCs/>
          <w:sz w:val="26"/>
          <w:szCs w:val="26"/>
        </w:rPr>
        <w:t>Walk This Way</w:t>
      </w:r>
    </w:p>
    <w:p w14:paraId="2CDC2AFF" w14:textId="718043C1" w:rsidR="007A6325" w:rsidRPr="004B25B5" w:rsidRDefault="00EF67F8" w:rsidP="009E4AB7">
      <w:pPr>
        <w:rPr>
          <w:rFonts w:ascii="Calibri" w:hAnsi="Calibri" w:cs="Calibri"/>
          <w:b/>
          <w:bCs/>
          <w:sz w:val="26"/>
          <w:szCs w:val="26"/>
        </w:rPr>
      </w:pPr>
      <w:r>
        <w:rPr>
          <w:rFonts w:ascii="Calibri" w:hAnsi="Calibri" w:cs="Calibri"/>
          <w:b/>
          <w:bCs/>
          <w:sz w:val="26"/>
          <w:szCs w:val="26"/>
        </w:rPr>
        <w:t>Jesus In The House</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 xml:space="preserve">4 </w:t>
      </w:r>
      <w:r w:rsidR="00C01D01">
        <w:rPr>
          <w:rFonts w:ascii="Calibri" w:hAnsi="Calibri" w:cs="Calibri"/>
          <w:b/>
          <w:bCs/>
          <w:sz w:val="26"/>
          <w:szCs w:val="26"/>
        </w:rPr>
        <w:t xml:space="preserve">of </w:t>
      </w:r>
      <w:r w:rsidR="0057422B">
        <w:rPr>
          <w:rFonts w:ascii="Calibri" w:hAnsi="Calibri" w:cs="Calibri"/>
          <w:b/>
          <w:bCs/>
          <w:sz w:val="26"/>
          <w:szCs w:val="26"/>
        </w:rPr>
        <w:t>8</w:t>
      </w:r>
      <w:r w:rsidR="00C01D01">
        <w:rPr>
          <w:rFonts w:ascii="Calibri" w:hAnsi="Calibri" w:cs="Calibri"/>
          <w:b/>
          <w:bCs/>
          <w:sz w:val="26"/>
          <w:szCs w:val="26"/>
        </w:rPr>
        <w:t>)</w:t>
      </w:r>
    </w:p>
    <w:p w14:paraId="156A3DE0" w14:textId="44ECEA6D" w:rsidR="007A6325" w:rsidRPr="004B25B5" w:rsidRDefault="00AA5ED6" w:rsidP="009E4AB7">
      <w:pPr>
        <w:rPr>
          <w:rFonts w:ascii="Calibri" w:hAnsi="Calibri" w:cs="Calibri"/>
          <w:b/>
          <w:bCs/>
          <w:sz w:val="26"/>
          <w:szCs w:val="26"/>
        </w:rPr>
      </w:pPr>
      <w:r>
        <w:rPr>
          <w:rFonts w:ascii="Calibri" w:hAnsi="Calibri" w:cs="Calibri"/>
          <w:b/>
          <w:bCs/>
          <w:sz w:val="26"/>
          <w:szCs w:val="26"/>
        </w:rPr>
        <w:t>Mark 1:</w:t>
      </w:r>
      <w:r w:rsidR="00EF67F8">
        <w:rPr>
          <w:rFonts w:ascii="Calibri" w:hAnsi="Calibri" w:cs="Calibri"/>
          <w:b/>
          <w:bCs/>
          <w:sz w:val="26"/>
          <w:szCs w:val="26"/>
        </w:rPr>
        <w:t>29-34</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2094B35D" w14:textId="0A3D6D47" w:rsidR="00EF67F8" w:rsidRPr="00EF67F8" w:rsidRDefault="00EF67F8" w:rsidP="00EF67F8">
      <w:pPr>
        <w:spacing w:line="276" w:lineRule="auto"/>
        <w:rPr>
          <w:rFonts w:ascii="Calibri" w:hAnsi="Calibri"/>
        </w:rPr>
      </w:pPr>
      <w:r w:rsidRPr="00EF67F8">
        <w:rPr>
          <w:rFonts w:ascii="Calibri" w:hAnsi="Calibri"/>
        </w:rPr>
        <w:t>The Gallup organization came out with a study that was released a few months ago. For the first time in American history, the church involvement of Americans had dipped below 50%. They do this survey every year and they analyze how many people are connected to a house of worship. For the first time, under 50%. The numbers have been going down over the last few decades. But for the first time, less than 50%. It was big news. You don't have to be a rocket scientist to know that Christian ideas, morals, ethics, and beliefs are unfortunately on the decline. In fact, if you compare the beliefs of what's called Generation Z (people in their early twenties and teenagers) to the silent generation (people that are in their eighties and nineties), there's a massive difference when it comes to daily prayer, Bible reading, belief in heaven and hell, God, the Bible. All those kinds of things have declined.</w:t>
      </w:r>
    </w:p>
    <w:p w14:paraId="03B1BB0D" w14:textId="77777777" w:rsidR="00EF67F8" w:rsidRPr="00EF67F8" w:rsidRDefault="00EF67F8" w:rsidP="00EF67F8">
      <w:pPr>
        <w:spacing w:line="276" w:lineRule="auto"/>
        <w:rPr>
          <w:rFonts w:ascii="Calibri" w:hAnsi="Calibri"/>
        </w:rPr>
      </w:pPr>
    </w:p>
    <w:p w14:paraId="5461810B" w14:textId="09D7981B" w:rsidR="00EF67F8" w:rsidRPr="00EF67F8" w:rsidRDefault="00EF67F8" w:rsidP="00EF67F8">
      <w:pPr>
        <w:spacing w:line="276" w:lineRule="auto"/>
        <w:rPr>
          <w:rFonts w:ascii="Calibri" w:hAnsi="Calibri"/>
        </w:rPr>
      </w:pPr>
      <w:r w:rsidRPr="00EF67F8">
        <w:rPr>
          <w:rFonts w:ascii="Calibri" w:hAnsi="Calibri"/>
        </w:rPr>
        <w:t xml:space="preserve">But today I'm so encouraged because I believe that the answer to this question and the answer to these issues is by returning to the </w:t>
      </w:r>
      <w:r w:rsidR="00975229">
        <w:rPr>
          <w:rFonts w:ascii="Calibri" w:hAnsi="Calibri"/>
        </w:rPr>
        <w:t>P</w:t>
      </w:r>
      <w:r w:rsidRPr="00EF67F8">
        <w:rPr>
          <w:rFonts w:ascii="Calibri" w:hAnsi="Calibri"/>
        </w:rPr>
        <w:t xml:space="preserve">erson of Jesus Christ. We have the greatest hope, we have the greatest answer of all. I believe that if the Christian </w:t>
      </w:r>
      <w:r w:rsidR="005E0F10">
        <w:rPr>
          <w:rFonts w:ascii="Calibri" w:hAnsi="Calibri"/>
        </w:rPr>
        <w:t>C</w:t>
      </w:r>
      <w:r w:rsidRPr="00EF67F8">
        <w:rPr>
          <w:rFonts w:ascii="Calibri" w:hAnsi="Calibri"/>
        </w:rPr>
        <w:t xml:space="preserve">hurch could begin to talk more about Jesus, more about the resurrected Son of God, that it would have a transformative nature in our culture. What our culture needs is not more politics. What our culture needs is not more religion. What we need is more of Jesus. </w:t>
      </w:r>
    </w:p>
    <w:p w14:paraId="3BA059FD" w14:textId="77777777" w:rsidR="00EF67F8" w:rsidRPr="00EF67F8" w:rsidRDefault="00EF67F8" w:rsidP="00EF67F8">
      <w:pPr>
        <w:spacing w:line="276" w:lineRule="auto"/>
        <w:rPr>
          <w:rFonts w:ascii="Calibri" w:hAnsi="Calibri"/>
        </w:rPr>
      </w:pPr>
    </w:p>
    <w:p w14:paraId="11A91455" w14:textId="7D549C1F" w:rsidR="00EF67F8" w:rsidRPr="00EF67F8" w:rsidRDefault="00EF67F8" w:rsidP="00EF67F8">
      <w:pPr>
        <w:spacing w:line="276" w:lineRule="auto"/>
        <w:rPr>
          <w:rFonts w:ascii="Calibri" w:hAnsi="Calibri"/>
        </w:rPr>
      </w:pPr>
      <w:r w:rsidRPr="00EF67F8">
        <w:rPr>
          <w:rFonts w:ascii="Calibri" w:hAnsi="Calibri"/>
        </w:rPr>
        <w:t>I've titled the message today “Jesus In The House” because I hope that Jesus Christ is a part of your life</w:t>
      </w:r>
      <w:r w:rsidR="00975229">
        <w:rPr>
          <w:rFonts w:ascii="Calibri" w:hAnsi="Calibri"/>
        </w:rPr>
        <w:t xml:space="preserve">. </w:t>
      </w:r>
      <w:r w:rsidRPr="00EF67F8">
        <w:rPr>
          <w:rFonts w:ascii="Calibri" w:hAnsi="Calibri"/>
        </w:rPr>
        <w:t xml:space="preserve">I hope that Jesus rules and reigns in your household, in your family, in your life. I hope that Jesus is under your bed, in the closet, in the kitchen, in the entertainment room, and in the bedroom, and everywhere in between. I hope that Jesus is in your house. </w:t>
      </w:r>
    </w:p>
    <w:p w14:paraId="1E7DB70E" w14:textId="77777777" w:rsidR="00EF67F8" w:rsidRPr="00EF67F8" w:rsidRDefault="00EF67F8" w:rsidP="00EF67F8">
      <w:pPr>
        <w:spacing w:line="276" w:lineRule="auto"/>
        <w:rPr>
          <w:rFonts w:ascii="Calibri" w:hAnsi="Calibri"/>
        </w:rPr>
      </w:pPr>
    </w:p>
    <w:p w14:paraId="57E45413" w14:textId="56E89F6F" w:rsidR="00EF67F8" w:rsidRPr="00EF67F8" w:rsidRDefault="00EF67F8" w:rsidP="00EF67F8">
      <w:pPr>
        <w:spacing w:line="276" w:lineRule="auto"/>
        <w:rPr>
          <w:rFonts w:ascii="Calibri" w:hAnsi="Calibri"/>
        </w:rPr>
      </w:pPr>
      <w:r w:rsidRPr="00EF67F8">
        <w:rPr>
          <w:rFonts w:ascii="Calibri" w:hAnsi="Calibri"/>
        </w:rPr>
        <w:t>Let’s look at Mark 1:29-30. We're continuing our series that we began a few weeks ago</w:t>
      </w:r>
      <w:r w:rsidR="00975229">
        <w:rPr>
          <w:rFonts w:ascii="Calibri" w:hAnsi="Calibri"/>
        </w:rPr>
        <w:t>,</w:t>
      </w:r>
      <w:r w:rsidRPr="00EF67F8">
        <w:rPr>
          <w:rFonts w:ascii="Calibri" w:hAnsi="Calibri"/>
        </w:rPr>
        <w:t xml:space="preserve"> called “Walk This Way.” We're talking about walking with Jesus. I'm going to give you five things about Jesus today that I believe has the power to revolutionize your home, revolutionize our culture, and the problems that we're facing in the days ahead. </w:t>
      </w:r>
    </w:p>
    <w:p w14:paraId="6D7A3B62" w14:textId="77777777" w:rsidR="00EF67F8" w:rsidRPr="00EF67F8" w:rsidRDefault="00EF67F8" w:rsidP="00EF67F8">
      <w:pPr>
        <w:spacing w:line="276" w:lineRule="auto"/>
        <w:rPr>
          <w:rFonts w:ascii="Calibri" w:hAnsi="Calibri"/>
        </w:rPr>
      </w:pPr>
    </w:p>
    <w:p w14:paraId="054520AE" w14:textId="77777777" w:rsidR="00EF67F8" w:rsidRPr="00EF67F8" w:rsidRDefault="00EF67F8" w:rsidP="00EF67F8">
      <w:pPr>
        <w:spacing w:line="276" w:lineRule="auto"/>
        <w:rPr>
          <w:rFonts w:ascii="Calibri" w:hAnsi="Calibri"/>
        </w:rPr>
      </w:pPr>
      <w:r w:rsidRPr="00EF67F8">
        <w:rPr>
          <w:rFonts w:ascii="Calibri" w:hAnsi="Calibri"/>
        </w:rPr>
        <w:t>These are the five benefits of having Jesus in your life.</w:t>
      </w:r>
    </w:p>
    <w:p w14:paraId="48037346" w14:textId="77777777" w:rsidR="00EF67F8" w:rsidRPr="00EF67F8" w:rsidRDefault="00EF67F8" w:rsidP="00EF67F8">
      <w:pPr>
        <w:spacing w:line="276" w:lineRule="auto"/>
        <w:rPr>
          <w:rFonts w:ascii="Calibri" w:hAnsi="Calibri"/>
        </w:rPr>
      </w:pPr>
    </w:p>
    <w:p w14:paraId="476A29E2" w14:textId="77777777" w:rsidR="00EF67F8" w:rsidRPr="00EF67F8" w:rsidRDefault="00EF67F8" w:rsidP="00EF67F8">
      <w:pPr>
        <w:spacing w:line="276" w:lineRule="auto"/>
        <w:rPr>
          <w:rFonts w:ascii="Calibri" w:hAnsi="Calibri"/>
          <w:b/>
          <w:bCs/>
        </w:rPr>
      </w:pPr>
      <w:r w:rsidRPr="00EF67F8">
        <w:rPr>
          <w:rFonts w:ascii="Calibri" w:hAnsi="Calibri"/>
          <w:b/>
          <w:bCs/>
        </w:rPr>
        <w:t>1. Jesus Cares</w:t>
      </w:r>
    </w:p>
    <w:p w14:paraId="4ED59AB1" w14:textId="77777777" w:rsidR="00EF67F8" w:rsidRPr="00EF67F8" w:rsidRDefault="00EF67F8" w:rsidP="00EF67F8">
      <w:pPr>
        <w:spacing w:line="276" w:lineRule="auto"/>
        <w:rPr>
          <w:rFonts w:ascii="Calibri" w:hAnsi="Calibri"/>
        </w:rPr>
      </w:pPr>
    </w:p>
    <w:p w14:paraId="739C5F19" w14:textId="77777777" w:rsidR="00EF67F8" w:rsidRPr="00EF67F8" w:rsidRDefault="00EF67F8" w:rsidP="00EF67F8">
      <w:pPr>
        <w:spacing w:line="276" w:lineRule="auto"/>
        <w:rPr>
          <w:rFonts w:ascii="Calibri" w:hAnsi="Calibri"/>
        </w:rPr>
      </w:pPr>
      <w:r w:rsidRPr="00EF67F8">
        <w:rPr>
          <w:rFonts w:ascii="Calibri" w:hAnsi="Calibri"/>
        </w:rPr>
        <w:lastRenderedPageBreak/>
        <w:t>“As soon as they left the synagogue, they went into Simon and Andrew’s house with James and John. Simon’s mother-in-law was lying in bed with a fever, and they told him about her at once” (Mark 1:29-30).</w:t>
      </w:r>
    </w:p>
    <w:p w14:paraId="50F94A60" w14:textId="77777777" w:rsidR="00EF67F8" w:rsidRPr="00EF67F8" w:rsidRDefault="00EF67F8" w:rsidP="00EF67F8">
      <w:pPr>
        <w:spacing w:line="276" w:lineRule="auto"/>
        <w:rPr>
          <w:rFonts w:ascii="Calibri" w:hAnsi="Calibri"/>
        </w:rPr>
      </w:pPr>
    </w:p>
    <w:p w14:paraId="06A72E4E" w14:textId="11661E1F" w:rsidR="00EF67F8" w:rsidRPr="00EF67F8" w:rsidRDefault="00975229" w:rsidP="00EF67F8">
      <w:pPr>
        <w:spacing w:line="276" w:lineRule="auto"/>
        <w:rPr>
          <w:rFonts w:ascii="Calibri" w:hAnsi="Calibri"/>
        </w:rPr>
      </w:pPr>
      <w:r>
        <w:rPr>
          <w:rFonts w:ascii="Calibri" w:hAnsi="Calibri"/>
        </w:rPr>
        <w:t>In</w:t>
      </w:r>
      <w:r w:rsidR="00EF67F8" w:rsidRPr="00EF67F8">
        <w:rPr>
          <w:rFonts w:ascii="Calibri" w:hAnsi="Calibri"/>
        </w:rPr>
        <w:t xml:space="preserve"> the preceding verses</w:t>
      </w:r>
      <w:r>
        <w:rPr>
          <w:rFonts w:ascii="Calibri" w:hAnsi="Calibri"/>
        </w:rPr>
        <w:t>,</w:t>
      </w:r>
      <w:r w:rsidR="00EF67F8" w:rsidRPr="00EF67F8">
        <w:rPr>
          <w:rFonts w:ascii="Calibri" w:hAnsi="Calibri"/>
        </w:rPr>
        <w:t xml:space="preserve"> Jesus is teaching in the synagogue</w:t>
      </w:r>
      <w:r>
        <w:rPr>
          <w:rFonts w:ascii="Calibri" w:hAnsi="Calibri"/>
        </w:rPr>
        <w:t xml:space="preserve">. </w:t>
      </w:r>
      <w:r w:rsidR="00EF67F8" w:rsidRPr="00EF67F8">
        <w:rPr>
          <w:rFonts w:ascii="Calibri" w:hAnsi="Calibri"/>
        </w:rPr>
        <w:t>He's preaching some powerhouse sermons</w:t>
      </w:r>
      <w:r>
        <w:rPr>
          <w:rFonts w:ascii="Calibri" w:hAnsi="Calibri"/>
        </w:rPr>
        <w:t xml:space="preserve"> </w:t>
      </w:r>
      <w:r w:rsidR="00EF67F8" w:rsidRPr="00EF67F8">
        <w:rPr>
          <w:rFonts w:ascii="Calibri" w:hAnsi="Calibri"/>
        </w:rPr>
        <w:t xml:space="preserve">and people are </w:t>
      </w:r>
      <w:r>
        <w:rPr>
          <w:rFonts w:ascii="Calibri" w:hAnsi="Calibri"/>
        </w:rPr>
        <w:t>going</w:t>
      </w:r>
      <w:r w:rsidR="00EF67F8" w:rsidRPr="00EF67F8">
        <w:rPr>
          <w:rFonts w:ascii="Calibri" w:hAnsi="Calibri"/>
        </w:rPr>
        <w:t xml:space="preserve">, “We've never heard this before.” Remember, the Bible says that Jesus spoke as one who had authority. People's minds are exploding with all these amazing things Jesus is saying. When Jesus finishes His sermon over at the synagogue, He walks down the street and goes into Peter and Andrew’s home. These were the brothers, Peter, Andrew. They were part of the twelve disciples. Peter is going to become that great leader of the Twelve. </w:t>
      </w:r>
    </w:p>
    <w:p w14:paraId="56A80940" w14:textId="77777777" w:rsidR="00EF67F8" w:rsidRPr="00EF67F8" w:rsidRDefault="00EF67F8" w:rsidP="00EF67F8">
      <w:pPr>
        <w:spacing w:line="276" w:lineRule="auto"/>
        <w:rPr>
          <w:rFonts w:ascii="Calibri" w:hAnsi="Calibri"/>
        </w:rPr>
      </w:pPr>
    </w:p>
    <w:p w14:paraId="0777CED2" w14:textId="214BFF74" w:rsidR="00EF67F8" w:rsidRPr="00EF67F8" w:rsidRDefault="00EF67F8" w:rsidP="00EF67F8">
      <w:pPr>
        <w:spacing w:line="276" w:lineRule="auto"/>
        <w:rPr>
          <w:rFonts w:ascii="Calibri" w:hAnsi="Calibri"/>
        </w:rPr>
      </w:pPr>
      <w:r w:rsidRPr="00EF67F8">
        <w:rPr>
          <w:rFonts w:ascii="Calibri" w:hAnsi="Calibri"/>
        </w:rPr>
        <w:t>Anyway, Peter and Andrew, it's their home. When they get home, the mother-in-law is ill. Everybody starts looking at Jesus like, “Come on, Jesus. What are you going to do you?” Jesus goes over and He begins to minister to this mother-in-law. Now</w:t>
      </w:r>
      <w:r w:rsidR="005E0F10">
        <w:rPr>
          <w:rFonts w:ascii="Calibri" w:hAnsi="Calibri"/>
        </w:rPr>
        <w:t>,</w:t>
      </w:r>
      <w:r w:rsidRPr="00EF67F8">
        <w:rPr>
          <w:rFonts w:ascii="Calibri" w:hAnsi="Calibri"/>
        </w:rPr>
        <w:t xml:space="preserve"> you know that Jesus is a really good dude if He's taking care of people's mother-in-law</w:t>
      </w:r>
      <w:r w:rsidR="005E0F10">
        <w:rPr>
          <w:rFonts w:ascii="Calibri" w:hAnsi="Calibri"/>
        </w:rPr>
        <w:t>s</w:t>
      </w:r>
      <w:r w:rsidRPr="00EF67F8">
        <w:rPr>
          <w:rFonts w:ascii="Calibri" w:hAnsi="Calibri"/>
        </w:rPr>
        <w:t xml:space="preserve">. You’re like, “Yeah, He must be the Son of God.” Do you need any more internal witness? </w:t>
      </w:r>
      <w:r w:rsidR="00975229">
        <w:rPr>
          <w:rFonts w:ascii="Calibri" w:hAnsi="Calibri"/>
        </w:rPr>
        <w:t>Come on now</w:t>
      </w:r>
      <w:r w:rsidRPr="00EF67F8">
        <w:rPr>
          <w:rFonts w:ascii="Calibri" w:hAnsi="Calibri"/>
        </w:rPr>
        <w:t xml:space="preserve">. Jesus is connected. Jesus cares for Peter. But isn’t that beautiful that Jesus cares for Peter’s family? He’s about to raise this sick woman…. I almost said from the dead. She was almost dead, but He’s going to raise her up. Jesus cares for Peter's family. Jesus doesn't just care for Peter, He cares for Peter's family. </w:t>
      </w:r>
    </w:p>
    <w:p w14:paraId="1A45F75A" w14:textId="77777777" w:rsidR="00EF67F8" w:rsidRPr="00EF67F8" w:rsidRDefault="00EF67F8" w:rsidP="00EF67F8">
      <w:pPr>
        <w:spacing w:line="276" w:lineRule="auto"/>
        <w:rPr>
          <w:rFonts w:ascii="Calibri" w:hAnsi="Calibri"/>
        </w:rPr>
      </w:pPr>
    </w:p>
    <w:p w14:paraId="092EFFDB" w14:textId="77777777" w:rsidR="00EF67F8" w:rsidRPr="00EF67F8" w:rsidRDefault="00EF67F8" w:rsidP="00EF67F8">
      <w:pPr>
        <w:spacing w:line="276" w:lineRule="auto"/>
        <w:rPr>
          <w:rFonts w:ascii="Calibri" w:hAnsi="Calibri"/>
        </w:rPr>
      </w:pPr>
      <w:r w:rsidRPr="00EF67F8">
        <w:rPr>
          <w:rFonts w:ascii="Calibri" w:hAnsi="Calibri"/>
        </w:rPr>
        <w:t xml:space="preserve">Jesus is going to take Simon Peter and Andrew all over Galilee and even into Jerusalem and some other places as part of the Twelve. Remember, Jesus had an entourage. He had a posse. Peter, Andrew, James and John were four of the twelve. There were others that sometimes joined in as well. Jesus is going to take Peter. </w:t>
      </w:r>
    </w:p>
    <w:p w14:paraId="6B1A24F6" w14:textId="77777777" w:rsidR="00EF67F8" w:rsidRPr="00EF67F8" w:rsidRDefault="00EF67F8" w:rsidP="00EF67F8">
      <w:pPr>
        <w:spacing w:line="276" w:lineRule="auto"/>
        <w:rPr>
          <w:rFonts w:ascii="Calibri" w:hAnsi="Calibri"/>
        </w:rPr>
      </w:pPr>
    </w:p>
    <w:p w14:paraId="6508D83E" w14:textId="114356FE" w:rsidR="00EF67F8" w:rsidRPr="00EF67F8" w:rsidRDefault="00EF67F8" w:rsidP="00EF67F8">
      <w:pPr>
        <w:spacing w:line="276" w:lineRule="auto"/>
        <w:rPr>
          <w:rFonts w:ascii="Calibri" w:hAnsi="Calibri"/>
        </w:rPr>
      </w:pPr>
      <w:r w:rsidRPr="00EF67F8">
        <w:rPr>
          <w:rFonts w:ascii="Calibri" w:hAnsi="Calibri"/>
        </w:rPr>
        <w:t xml:space="preserve">But notice Peter has a mother-in-law. That means that Peter has a wife. You </w:t>
      </w:r>
      <w:r w:rsidR="00975229">
        <w:rPr>
          <w:rFonts w:ascii="Calibri" w:hAnsi="Calibri"/>
        </w:rPr>
        <w:t>probably</w:t>
      </w:r>
      <w:r w:rsidRPr="00EF67F8">
        <w:rPr>
          <w:rFonts w:ascii="Calibri" w:hAnsi="Calibri"/>
        </w:rPr>
        <w:t xml:space="preserve"> have a wife if </w:t>
      </w:r>
      <w:r w:rsidR="00975229">
        <w:rPr>
          <w:rFonts w:ascii="Calibri" w:hAnsi="Calibri"/>
        </w:rPr>
        <w:t xml:space="preserve">you </w:t>
      </w:r>
      <w:r w:rsidRPr="00EF67F8">
        <w:rPr>
          <w:rFonts w:ascii="Calibri" w:hAnsi="Calibri"/>
        </w:rPr>
        <w:t xml:space="preserve">have a mother-in-law. It’s interesting. Our Catholic friends are really big on Peter being the first pope. But Peter was married. In Catholicism, you can't be a priest if you're married and you certainly can't be the pope. But Peter was married. I'm just saying. That's another subject for another time. </w:t>
      </w:r>
    </w:p>
    <w:p w14:paraId="1F5CAB80" w14:textId="77777777" w:rsidR="00EF67F8" w:rsidRPr="00EF67F8" w:rsidRDefault="00EF67F8" w:rsidP="00EF67F8">
      <w:pPr>
        <w:spacing w:line="276" w:lineRule="auto"/>
        <w:rPr>
          <w:rFonts w:ascii="Calibri" w:hAnsi="Calibri"/>
        </w:rPr>
      </w:pPr>
    </w:p>
    <w:p w14:paraId="412C1355" w14:textId="716C908D" w:rsidR="00EF67F8" w:rsidRPr="00EF67F8" w:rsidRDefault="00EF67F8" w:rsidP="00EF67F8">
      <w:pPr>
        <w:spacing w:line="276" w:lineRule="auto"/>
        <w:rPr>
          <w:rFonts w:ascii="Calibri" w:hAnsi="Calibri"/>
        </w:rPr>
      </w:pPr>
      <w:r w:rsidRPr="00EF67F8">
        <w:rPr>
          <w:rFonts w:ascii="Calibri" w:hAnsi="Calibri"/>
        </w:rPr>
        <w:t>But Peter is married and Jesus is going to take Peter away. I think Peter probably had some time to come home and visit and see mama. But maybe Jesus knew that Peter's wife needed her mother to take care of her, to talk with her because Peter was going to be gone doing the ministry. The Bible doesn't say that</w:t>
      </w:r>
      <w:r w:rsidR="00975229">
        <w:rPr>
          <w:rFonts w:ascii="Calibri" w:hAnsi="Calibri"/>
        </w:rPr>
        <w:t>.</w:t>
      </w:r>
      <w:r w:rsidRPr="00EF67F8">
        <w:rPr>
          <w:rFonts w:ascii="Calibri" w:hAnsi="Calibri"/>
        </w:rPr>
        <w:t xml:space="preserve"> I'm just reading into the text. Jesus cares for your family. When Jesus cares for you, He cares for all of those who belong to you. Jesus is connected. </w:t>
      </w:r>
    </w:p>
    <w:p w14:paraId="52EE88CE" w14:textId="77777777" w:rsidR="00EF67F8" w:rsidRPr="00EF67F8" w:rsidRDefault="00EF67F8" w:rsidP="00EF67F8">
      <w:pPr>
        <w:spacing w:line="276" w:lineRule="auto"/>
        <w:rPr>
          <w:rFonts w:ascii="Calibri" w:hAnsi="Calibri"/>
        </w:rPr>
      </w:pPr>
    </w:p>
    <w:p w14:paraId="24033A61" w14:textId="078E7455" w:rsidR="00EF67F8" w:rsidRPr="00EF67F8" w:rsidRDefault="00EF67F8" w:rsidP="00EF67F8">
      <w:pPr>
        <w:spacing w:line="276" w:lineRule="auto"/>
        <w:rPr>
          <w:rFonts w:ascii="Calibri" w:hAnsi="Calibri"/>
        </w:rPr>
      </w:pPr>
      <w:r w:rsidRPr="00EF67F8">
        <w:rPr>
          <w:rFonts w:ascii="Calibri" w:hAnsi="Calibri"/>
        </w:rPr>
        <w:t xml:space="preserve">Jesus has a thing about houses. He loves houses. </w:t>
      </w:r>
      <w:r w:rsidR="00975229">
        <w:rPr>
          <w:rFonts w:ascii="Calibri" w:hAnsi="Calibri"/>
        </w:rPr>
        <w:t>In</w:t>
      </w:r>
      <w:r w:rsidRPr="00EF67F8">
        <w:rPr>
          <w:rFonts w:ascii="Calibri" w:hAnsi="Calibri"/>
        </w:rPr>
        <w:t xml:space="preserve"> Luke 1</w:t>
      </w:r>
      <w:r w:rsidR="00975229">
        <w:rPr>
          <w:rFonts w:ascii="Calibri" w:hAnsi="Calibri"/>
        </w:rPr>
        <w:t>9,</w:t>
      </w:r>
      <w:r w:rsidRPr="00EF67F8">
        <w:rPr>
          <w:rFonts w:ascii="Calibri" w:hAnsi="Calibri"/>
        </w:rPr>
        <w:t xml:space="preserve"> Zacchaeus was the little guy who was up in a tree to see Jesus. </w:t>
      </w:r>
      <w:r w:rsidR="00975229">
        <w:rPr>
          <w:rFonts w:ascii="Calibri" w:hAnsi="Calibri"/>
        </w:rPr>
        <w:t xml:space="preserve">When </w:t>
      </w:r>
      <w:r w:rsidRPr="00EF67F8">
        <w:rPr>
          <w:rFonts w:ascii="Calibri" w:hAnsi="Calibri"/>
        </w:rPr>
        <w:t xml:space="preserve">Jesus </w:t>
      </w:r>
      <w:r w:rsidR="00975229">
        <w:rPr>
          <w:rFonts w:ascii="Calibri" w:hAnsi="Calibri"/>
        </w:rPr>
        <w:t xml:space="preserve">saw Zacchaues, He </w:t>
      </w:r>
      <w:r w:rsidRPr="00EF67F8">
        <w:rPr>
          <w:rFonts w:ascii="Calibri" w:hAnsi="Calibri"/>
        </w:rPr>
        <w:t xml:space="preserve">said to him, “I'm coming to your house.” He invited </w:t>
      </w:r>
      <w:r w:rsidR="00975229">
        <w:rPr>
          <w:rFonts w:ascii="Calibri" w:hAnsi="Calibri"/>
        </w:rPr>
        <w:t>H</w:t>
      </w:r>
      <w:r w:rsidRPr="00EF67F8">
        <w:rPr>
          <w:rFonts w:ascii="Calibri" w:hAnsi="Calibri"/>
        </w:rPr>
        <w:t xml:space="preserve">imself over. My mom always taught me you never invite yourself to people's houses. Well, Jesus did it. Jesus loved the home. </w:t>
      </w:r>
    </w:p>
    <w:p w14:paraId="2AE3522A" w14:textId="77777777" w:rsidR="00EF67F8" w:rsidRPr="00EF67F8" w:rsidRDefault="00EF67F8" w:rsidP="00EF67F8">
      <w:pPr>
        <w:spacing w:line="276" w:lineRule="auto"/>
        <w:rPr>
          <w:rFonts w:ascii="Calibri" w:hAnsi="Calibri"/>
        </w:rPr>
      </w:pPr>
    </w:p>
    <w:p w14:paraId="6DD3CE33" w14:textId="77777777" w:rsidR="00EF67F8" w:rsidRPr="00EF67F8" w:rsidRDefault="00EF67F8" w:rsidP="00EF67F8">
      <w:pPr>
        <w:spacing w:line="276" w:lineRule="auto"/>
        <w:rPr>
          <w:rFonts w:ascii="Calibri" w:hAnsi="Calibri"/>
        </w:rPr>
      </w:pPr>
      <w:r w:rsidRPr="00EF67F8">
        <w:rPr>
          <w:rFonts w:ascii="Calibri" w:hAnsi="Calibri"/>
        </w:rPr>
        <w:t xml:space="preserve">He was there in Peter and Andrew’s home. He was in Zacchaeus’ home. He went to Matthew's home in Matthew 11. Matthew was one of the Twelve and he was a tax collector, and he was stealing from people. When he met Jesus, he had a party. He invited all of his thieving, stealing tax collector buddies, and they all met Jesus and they did it at his house. Jesus went to the house of a Pharisee. That's where the woman anointed him with oil. Jesus hung out with religious people. He hung out with broken wheels off, stealing, thieving kind of people. Jesus just loved people. </w:t>
      </w:r>
    </w:p>
    <w:p w14:paraId="719A7C86" w14:textId="77777777" w:rsidR="00EF67F8" w:rsidRPr="00EF67F8" w:rsidRDefault="00EF67F8" w:rsidP="00EF67F8">
      <w:pPr>
        <w:spacing w:line="276" w:lineRule="auto"/>
        <w:rPr>
          <w:rFonts w:ascii="Calibri" w:hAnsi="Calibri"/>
        </w:rPr>
      </w:pPr>
    </w:p>
    <w:p w14:paraId="4EA82693" w14:textId="77777777" w:rsidR="00EF67F8" w:rsidRPr="00EF67F8" w:rsidRDefault="00EF67F8" w:rsidP="00EF67F8">
      <w:pPr>
        <w:spacing w:line="276" w:lineRule="auto"/>
        <w:rPr>
          <w:rFonts w:ascii="Calibri" w:hAnsi="Calibri"/>
        </w:rPr>
      </w:pPr>
      <w:r w:rsidRPr="00EF67F8">
        <w:rPr>
          <w:rFonts w:ascii="Calibri" w:hAnsi="Calibri"/>
        </w:rPr>
        <w:t xml:space="preserve">Jesus was magnificent when He spoke to the 5,000, when He fed the 5,000. Jesus was amazing when He preached the Sermon on the Mount. Jesus was a media personality. He had all the charisma and charm. But Jesus was amazing one-on-one. Some of the most profound things that Jesus ever said was to people privately and personally. </w:t>
      </w:r>
    </w:p>
    <w:p w14:paraId="23DCC606" w14:textId="77777777" w:rsidR="00EF67F8" w:rsidRPr="00EF67F8" w:rsidRDefault="00EF67F8" w:rsidP="00EF67F8">
      <w:pPr>
        <w:spacing w:line="276" w:lineRule="auto"/>
        <w:rPr>
          <w:rFonts w:ascii="Calibri" w:hAnsi="Calibri"/>
        </w:rPr>
      </w:pPr>
    </w:p>
    <w:p w14:paraId="67A587E1" w14:textId="4A0C2E8A" w:rsidR="00EF67F8" w:rsidRPr="00EF67F8" w:rsidRDefault="00EF67F8" w:rsidP="00EF67F8">
      <w:pPr>
        <w:spacing w:line="276" w:lineRule="auto"/>
        <w:rPr>
          <w:rFonts w:ascii="Calibri" w:hAnsi="Calibri"/>
        </w:rPr>
      </w:pPr>
      <w:r w:rsidRPr="00EF67F8">
        <w:rPr>
          <w:rFonts w:ascii="Calibri" w:hAnsi="Calibri"/>
        </w:rPr>
        <w:t xml:space="preserve">Think about when He said to the woman at the well, “Go and sin no more.” Can you imagine just how powerful that was in </w:t>
      </w:r>
      <w:r w:rsidR="005E0F10">
        <w:rPr>
          <w:rFonts w:ascii="Calibri" w:hAnsi="Calibri"/>
        </w:rPr>
        <w:t>he</w:t>
      </w:r>
      <w:r w:rsidRPr="00EF67F8">
        <w:rPr>
          <w:rFonts w:ascii="Calibri" w:hAnsi="Calibri"/>
        </w:rPr>
        <w:t xml:space="preserve">r own life? </w:t>
      </w:r>
    </w:p>
    <w:p w14:paraId="545AA950" w14:textId="77777777" w:rsidR="00EF67F8" w:rsidRPr="00EF67F8" w:rsidRDefault="00EF67F8" w:rsidP="00EF67F8">
      <w:pPr>
        <w:spacing w:line="276" w:lineRule="auto"/>
        <w:rPr>
          <w:rFonts w:ascii="Calibri" w:hAnsi="Calibri"/>
        </w:rPr>
      </w:pPr>
    </w:p>
    <w:p w14:paraId="351E5574" w14:textId="77777777" w:rsidR="00EF67F8" w:rsidRPr="00EF67F8" w:rsidRDefault="00EF67F8" w:rsidP="00EF67F8">
      <w:pPr>
        <w:spacing w:line="276" w:lineRule="auto"/>
        <w:rPr>
          <w:rFonts w:ascii="Calibri" w:hAnsi="Calibri"/>
        </w:rPr>
      </w:pPr>
      <w:r w:rsidRPr="00EF67F8">
        <w:rPr>
          <w:rFonts w:ascii="Calibri" w:hAnsi="Calibri"/>
        </w:rPr>
        <w:t xml:space="preserve">Jesus said other amazing, profound things to people privately. Jesus cares. He cares a whole lot. He cares for us. </w:t>
      </w:r>
    </w:p>
    <w:p w14:paraId="67C1127D" w14:textId="77777777" w:rsidR="00EF67F8" w:rsidRPr="00EF67F8" w:rsidRDefault="00EF67F8" w:rsidP="00EF67F8">
      <w:pPr>
        <w:spacing w:line="276" w:lineRule="auto"/>
        <w:rPr>
          <w:rFonts w:ascii="Calibri" w:hAnsi="Calibri"/>
        </w:rPr>
      </w:pPr>
    </w:p>
    <w:p w14:paraId="74EF2CF5" w14:textId="74A64E9B" w:rsidR="00EF67F8" w:rsidRPr="00EF67F8" w:rsidRDefault="00EF67F8" w:rsidP="00EF67F8">
      <w:pPr>
        <w:spacing w:line="276" w:lineRule="auto"/>
        <w:rPr>
          <w:rFonts w:ascii="Calibri" w:hAnsi="Calibri"/>
        </w:rPr>
      </w:pPr>
      <w:r w:rsidRPr="00EF67F8">
        <w:rPr>
          <w:rFonts w:ascii="Calibri" w:hAnsi="Calibri"/>
        </w:rPr>
        <w:t>Jesus welcomed the children to Him. If you remember, the disciples were saying, “</w:t>
      </w:r>
      <w:r w:rsidR="00975229">
        <w:rPr>
          <w:rFonts w:ascii="Calibri" w:hAnsi="Calibri"/>
        </w:rPr>
        <w:t>Le</w:t>
      </w:r>
      <w:r w:rsidRPr="00EF67F8">
        <w:rPr>
          <w:rFonts w:ascii="Calibri" w:hAnsi="Calibri"/>
        </w:rPr>
        <w:t>ave Jesus alone.” No</w:t>
      </w:r>
      <w:r w:rsidR="00975229">
        <w:rPr>
          <w:rFonts w:ascii="Calibri" w:hAnsi="Calibri"/>
        </w:rPr>
        <w:t xml:space="preserve">. </w:t>
      </w:r>
      <w:r w:rsidRPr="00EF67F8">
        <w:rPr>
          <w:rFonts w:ascii="Calibri" w:hAnsi="Calibri"/>
        </w:rPr>
        <w:t>Jesus was a people magnet. People loved Jesus. What does our culture need? We need more of Jesus. If you really read the gospels and learn about Jesus, how can you not be drawn to Him? Jesus loved everyone. Jesus loved people that most people were afraid of. Jesus was approachable. Jesus was down to earth. Jesus was conversational. Yet Jesus was also the Son of God and He was an amazing anointed man.</w:t>
      </w:r>
    </w:p>
    <w:p w14:paraId="169CB442" w14:textId="77777777" w:rsidR="00EF67F8" w:rsidRPr="00EF67F8" w:rsidRDefault="00EF67F8" w:rsidP="00EF67F8">
      <w:pPr>
        <w:spacing w:line="276" w:lineRule="auto"/>
        <w:rPr>
          <w:rFonts w:ascii="Calibri" w:hAnsi="Calibri"/>
        </w:rPr>
      </w:pPr>
    </w:p>
    <w:p w14:paraId="14BC0831" w14:textId="77777777" w:rsidR="00EF67F8" w:rsidRPr="00EF67F8" w:rsidRDefault="00EF67F8" w:rsidP="00EF67F8">
      <w:pPr>
        <w:spacing w:line="276" w:lineRule="auto"/>
        <w:rPr>
          <w:rFonts w:ascii="Calibri" w:hAnsi="Calibri"/>
        </w:rPr>
      </w:pPr>
      <w:r w:rsidRPr="00EF67F8">
        <w:rPr>
          <w:rFonts w:ascii="Calibri" w:hAnsi="Calibri"/>
        </w:rPr>
        <w:t xml:space="preserve">Jesus esteemed women. Many of His most devoted followers were women. </w:t>
      </w:r>
    </w:p>
    <w:p w14:paraId="0C930CD5" w14:textId="77777777" w:rsidR="00EF67F8" w:rsidRPr="00EF67F8" w:rsidRDefault="00EF67F8" w:rsidP="00EF67F8">
      <w:pPr>
        <w:spacing w:line="276" w:lineRule="auto"/>
        <w:rPr>
          <w:rFonts w:ascii="Calibri" w:hAnsi="Calibri"/>
        </w:rPr>
      </w:pPr>
    </w:p>
    <w:p w14:paraId="005FF05E" w14:textId="55819BE0" w:rsidR="00EF67F8" w:rsidRPr="00EF67F8" w:rsidRDefault="00EF67F8" w:rsidP="00EF67F8">
      <w:pPr>
        <w:spacing w:line="276" w:lineRule="auto"/>
        <w:rPr>
          <w:rFonts w:ascii="Calibri" w:hAnsi="Calibri"/>
        </w:rPr>
      </w:pPr>
      <w:r w:rsidRPr="00EF67F8">
        <w:rPr>
          <w:rFonts w:ascii="Calibri" w:hAnsi="Calibri"/>
        </w:rPr>
        <w:t>Jesus was such a magnet. In Mark 2 they couldn't get to Jesus because the house was full, so people started pulling the tiles off of the roof to lower their friend</w:t>
      </w:r>
      <w:r w:rsidR="00975229">
        <w:rPr>
          <w:rFonts w:ascii="Calibri" w:hAnsi="Calibri"/>
        </w:rPr>
        <w:t>,</w:t>
      </w:r>
      <w:r w:rsidRPr="00EF67F8">
        <w:rPr>
          <w:rFonts w:ascii="Calibri" w:hAnsi="Calibri"/>
        </w:rPr>
        <w:t xml:space="preserve"> who needed a touch from Jesus</w:t>
      </w:r>
      <w:r w:rsidR="00975229">
        <w:rPr>
          <w:rFonts w:ascii="Calibri" w:hAnsi="Calibri"/>
        </w:rPr>
        <w:t>,</w:t>
      </w:r>
      <w:r w:rsidRPr="00EF67F8">
        <w:rPr>
          <w:rFonts w:ascii="Calibri" w:hAnsi="Calibri"/>
        </w:rPr>
        <w:t xml:space="preserve"> in through the roof. That's how bad people wanted to be with Jesus. Jesus cares. </w:t>
      </w:r>
    </w:p>
    <w:p w14:paraId="7B950755" w14:textId="77777777" w:rsidR="00EF67F8" w:rsidRPr="00EF67F8" w:rsidRDefault="00EF67F8" w:rsidP="00EF67F8">
      <w:pPr>
        <w:spacing w:line="276" w:lineRule="auto"/>
        <w:rPr>
          <w:rFonts w:ascii="Calibri" w:hAnsi="Calibri"/>
        </w:rPr>
      </w:pPr>
    </w:p>
    <w:p w14:paraId="1F474922" w14:textId="77777777" w:rsidR="00EF67F8" w:rsidRPr="00EF67F8" w:rsidRDefault="00EF67F8" w:rsidP="00EF67F8">
      <w:pPr>
        <w:spacing w:line="276" w:lineRule="auto"/>
        <w:rPr>
          <w:rFonts w:ascii="Calibri" w:hAnsi="Calibri"/>
        </w:rPr>
      </w:pPr>
      <w:r w:rsidRPr="00EF67F8">
        <w:rPr>
          <w:rFonts w:ascii="Calibri" w:hAnsi="Calibri"/>
        </w:rPr>
        <w:t>We need Christ in our home. We need Jesus in our house. We need Jesus involved in our kids’ lives and our lives, in our marriage and our family. Jesus really cares about our hurts, our pains, our frustrations, our issues. He's very personal. We need Jesus. Jesus cares.</w:t>
      </w:r>
    </w:p>
    <w:p w14:paraId="0CCD6BF4" w14:textId="77777777" w:rsidR="00EF67F8" w:rsidRPr="00EF67F8" w:rsidRDefault="00EF67F8" w:rsidP="00EF67F8">
      <w:pPr>
        <w:spacing w:line="276" w:lineRule="auto"/>
        <w:rPr>
          <w:rFonts w:ascii="Calibri" w:hAnsi="Calibri"/>
        </w:rPr>
      </w:pPr>
    </w:p>
    <w:p w14:paraId="3FB337DF" w14:textId="77777777" w:rsidR="00EF67F8" w:rsidRPr="00EF67F8" w:rsidRDefault="00EF67F8" w:rsidP="00EF67F8">
      <w:pPr>
        <w:spacing w:line="276" w:lineRule="auto"/>
        <w:rPr>
          <w:rFonts w:ascii="Calibri" w:hAnsi="Calibri"/>
        </w:rPr>
      </w:pPr>
      <w:r w:rsidRPr="00EF67F8">
        <w:rPr>
          <w:rFonts w:ascii="Calibri" w:hAnsi="Calibri"/>
        </w:rPr>
        <w:t xml:space="preserve">But this story gets even better. </w:t>
      </w:r>
    </w:p>
    <w:p w14:paraId="597343BF" w14:textId="77777777" w:rsidR="00EF67F8" w:rsidRPr="00EF67F8" w:rsidRDefault="00EF67F8" w:rsidP="00EF67F8">
      <w:pPr>
        <w:spacing w:line="276" w:lineRule="auto"/>
        <w:rPr>
          <w:rFonts w:ascii="Calibri" w:hAnsi="Calibri"/>
        </w:rPr>
      </w:pPr>
    </w:p>
    <w:p w14:paraId="35FAD925" w14:textId="77777777" w:rsidR="00EF67F8" w:rsidRPr="00EF67F8" w:rsidRDefault="00EF67F8" w:rsidP="00EF67F8">
      <w:pPr>
        <w:spacing w:line="276" w:lineRule="auto"/>
        <w:rPr>
          <w:rFonts w:ascii="Calibri" w:hAnsi="Calibri"/>
          <w:b/>
          <w:bCs/>
        </w:rPr>
      </w:pPr>
      <w:r w:rsidRPr="00EF67F8">
        <w:rPr>
          <w:rFonts w:ascii="Calibri" w:hAnsi="Calibri"/>
          <w:b/>
          <w:bCs/>
        </w:rPr>
        <w:t>2. Jesus Touches</w:t>
      </w:r>
    </w:p>
    <w:p w14:paraId="73692359" w14:textId="77777777" w:rsidR="00EF67F8" w:rsidRPr="00EF67F8" w:rsidRDefault="00EF67F8" w:rsidP="00EF67F8">
      <w:pPr>
        <w:spacing w:line="276" w:lineRule="auto"/>
        <w:rPr>
          <w:rFonts w:ascii="Calibri" w:hAnsi="Calibri"/>
        </w:rPr>
      </w:pPr>
    </w:p>
    <w:p w14:paraId="237E1567" w14:textId="77777777" w:rsidR="00EF67F8" w:rsidRPr="00EF67F8" w:rsidRDefault="00EF67F8" w:rsidP="00EF67F8">
      <w:pPr>
        <w:spacing w:line="276" w:lineRule="auto"/>
        <w:rPr>
          <w:rFonts w:ascii="Calibri" w:hAnsi="Calibri"/>
        </w:rPr>
      </w:pPr>
      <w:r w:rsidRPr="00EF67F8">
        <w:rPr>
          <w:rFonts w:ascii="Calibri" w:hAnsi="Calibri"/>
        </w:rPr>
        <w:t>“Simon’s mother-in-law was lying in bed with a fever, and they told him about her at once. So he went to her, took her by the hand, and raised her up. The fever left her, and she began to serve them” (Mark 1:30-31).</w:t>
      </w:r>
    </w:p>
    <w:p w14:paraId="3707E4DD" w14:textId="77777777" w:rsidR="00EF67F8" w:rsidRPr="00EF67F8" w:rsidRDefault="00EF67F8" w:rsidP="00EF67F8">
      <w:pPr>
        <w:spacing w:line="276" w:lineRule="auto"/>
        <w:rPr>
          <w:rFonts w:ascii="Calibri" w:hAnsi="Calibri"/>
        </w:rPr>
      </w:pPr>
    </w:p>
    <w:p w14:paraId="44E3C0F6" w14:textId="49D8F534" w:rsidR="00EF67F8" w:rsidRPr="00EF67F8" w:rsidRDefault="00EF67F8" w:rsidP="00EF67F8">
      <w:pPr>
        <w:spacing w:line="276" w:lineRule="auto"/>
        <w:rPr>
          <w:rFonts w:ascii="Calibri" w:hAnsi="Calibri"/>
        </w:rPr>
      </w:pPr>
      <w:r w:rsidRPr="00EF67F8">
        <w:rPr>
          <w:rFonts w:ascii="Calibri" w:hAnsi="Calibri"/>
        </w:rPr>
        <w:t>Not only does Jesus care, Jesus also touches. The touch of Jesus is amazing. In the ancient world, if you're a rabbi, you did not go around touching sick people. In fact, Jewish people had a lot of rules. Read the Old Testament. There</w:t>
      </w:r>
      <w:r w:rsidR="00975229">
        <w:rPr>
          <w:rFonts w:ascii="Calibri" w:hAnsi="Calibri"/>
        </w:rPr>
        <w:t xml:space="preserve"> are</w:t>
      </w:r>
      <w:r w:rsidRPr="00EF67F8">
        <w:rPr>
          <w:rFonts w:ascii="Calibri" w:hAnsi="Calibri"/>
        </w:rPr>
        <w:t xml:space="preserve"> a lot of rules in there. There were rules about how rabbis were actually supposed to visit the sick. You don't get too close, you stand at a distance, you don't sit on the bed. When I visit people in the hospital (or when I used to visit people in the hospital before the pandemic), I don't get right up next to them usually. I kind of stand at a distance. I'm a man of faith, but I'm not touching people. Jesus broke all of the protocols. He broke all the rules of Judaism. </w:t>
      </w:r>
    </w:p>
    <w:p w14:paraId="706E6C90" w14:textId="77777777" w:rsidR="00EF67F8" w:rsidRPr="00EF67F8" w:rsidRDefault="00EF67F8" w:rsidP="00EF67F8">
      <w:pPr>
        <w:spacing w:line="276" w:lineRule="auto"/>
        <w:rPr>
          <w:rFonts w:ascii="Calibri" w:hAnsi="Calibri"/>
        </w:rPr>
      </w:pPr>
    </w:p>
    <w:p w14:paraId="5747D04A" w14:textId="77777777" w:rsidR="00EF67F8" w:rsidRPr="00EF67F8" w:rsidRDefault="00EF67F8" w:rsidP="00EF67F8">
      <w:pPr>
        <w:spacing w:line="276" w:lineRule="auto"/>
        <w:rPr>
          <w:rFonts w:ascii="Calibri" w:hAnsi="Calibri"/>
        </w:rPr>
      </w:pPr>
      <w:r w:rsidRPr="00EF67F8">
        <w:rPr>
          <w:rFonts w:ascii="Calibri" w:hAnsi="Calibri"/>
        </w:rPr>
        <w:t xml:space="preserve">He begins to touch this sick woman. You may think, “She had a fever.” Well, yeah. But she couldn't exactly go to Walgreens and get a prescription. She was ill. In the ancient world, if you got a fever, a lot of times if that thing got too high, you would just die. She didn't have medical attention. </w:t>
      </w:r>
    </w:p>
    <w:p w14:paraId="790E8A03" w14:textId="77777777" w:rsidR="00EF67F8" w:rsidRPr="00EF67F8" w:rsidRDefault="00EF67F8" w:rsidP="00EF67F8">
      <w:pPr>
        <w:spacing w:line="276" w:lineRule="auto"/>
        <w:rPr>
          <w:rFonts w:ascii="Calibri" w:hAnsi="Calibri"/>
        </w:rPr>
      </w:pPr>
    </w:p>
    <w:p w14:paraId="30658E4C" w14:textId="77777777" w:rsidR="00975229" w:rsidRDefault="00EF67F8" w:rsidP="00EF67F8">
      <w:pPr>
        <w:spacing w:line="276" w:lineRule="auto"/>
        <w:rPr>
          <w:rFonts w:ascii="Calibri" w:hAnsi="Calibri"/>
        </w:rPr>
      </w:pPr>
      <w:r w:rsidRPr="00EF67F8">
        <w:rPr>
          <w:rFonts w:ascii="Calibri" w:hAnsi="Calibri"/>
        </w:rPr>
        <w:t xml:space="preserve">Now, we know that she was really sick because Luke writes about this same story in Luke 4. He describes Peter's mother-in-law as “one who had a great fever.” The word that is used, “he raised her,” is a Greek word that is also used in other parts of the New Testament to describe Jesus' resurrection. I think the implication of </w:t>
      </w:r>
      <w:r w:rsidR="00975229">
        <w:rPr>
          <w:rFonts w:ascii="Calibri" w:hAnsi="Calibri"/>
        </w:rPr>
        <w:t>Sc</w:t>
      </w:r>
      <w:r w:rsidRPr="00EF67F8">
        <w:rPr>
          <w:rFonts w:ascii="Calibri" w:hAnsi="Calibri"/>
        </w:rPr>
        <w:t xml:space="preserve">ripture here is that this woman was almost dead before Jesus came along. </w:t>
      </w:r>
    </w:p>
    <w:p w14:paraId="72DE0A60" w14:textId="77777777" w:rsidR="00975229" w:rsidRDefault="00975229" w:rsidP="00EF67F8">
      <w:pPr>
        <w:spacing w:line="276" w:lineRule="auto"/>
        <w:rPr>
          <w:rFonts w:ascii="Calibri" w:hAnsi="Calibri"/>
        </w:rPr>
      </w:pPr>
    </w:p>
    <w:p w14:paraId="657DE019" w14:textId="4B40FCC3" w:rsidR="00EF67F8" w:rsidRPr="00EF67F8" w:rsidRDefault="00EF67F8" w:rsidP="00EF67F8">
      <w:pPr>
        <w:spacing w:line="276" w:lineRule="auto"/>
        <w:rPr>
          <w:rFonts w:ascii="Calibri" w:hAnsi="Calibri"/>
        </w:rPr>
      </w:pPr>
      <w:r w:rsidRPr="00EF67F8">
        <w:rPr>
          <w:rFonts w:ascii="Calibri" w:hAnsi="Calibri"/>
        </w:rPr>
        <w:t xml:space="preserve">Jesus touched her. But Jesus not only touched the woman with the fever, Jesus touched somebody else, somebody who is even far sicker. </w:t>
      </w:r>
    </w:p>
    <w:p w14:paraId="290AFA46" w14:textId="77777777" w:rsidR="00EF67F8" w:rsidRPr="00EF67F8" w:rsidRDefault="00EF67F8" w:rsidP="00EF67F8">
      <w:pPr>
        <w:spacing w:line="276" w:lineRule="auto"/>
        <w:rPr>
          <w:rFonts w:ascii="Calibri" w:hAnsi="Calibri"/>
        </w:rPr>
      </w:pPr>
    </w:p>
    <w:p w14:paraId="25300515" w14:textId="77777777" w:rsidR="00EF67F8" w:rsidRPr="00EF67F8" w:rsidRDefault="00EF67F8" w:rsidP="00EF67F8">
      <w:pPr>
        <w:spacing w:line="276" w:lineRule="auto"/>
        <w:rPr>
          <w:rFonts w:ascii="Calibri" w:hAnsi="Calibri"/>
        </w:rPr>
      </w:pPr>
      <w:r w:rsidRPr="00EF67F8">
        <w:rPr>
          <w:rFonts w:ascii="Calibri" w:hAnsi="Calibri"/>
        </w:rPr>
        <w:lastRenderedPageBreak/>
        <w:t>“Then a man with leprosy came to him and, on his knees, begged him, ‘If you are willing, you can make me clean.’ Moved with compassion, Jesus reached out his hand and touched him. ‘I am willing,’ he told him. ‘Be made clean’” (Mark 1:40-41).</w:t>
      </w:r>
    </w:p>
    <w:p w14:paraId="3E3FAC34" w14:textId="77777777" w:rsidR="00EF67F8" w:rsidRPr="00EF67F8" w:rsidRDefault="00EF67F8" w:rsidP="00EF67F8">
      <w:pPr>
        <w:spacing w:line="276" w:lineRule="auto"/>
        <w:rPr>
          <w:rFonts w:ascii="Calibri" w:hAnsi="Calibri"/>
        </w:rPr>
      </w:pPr>
    </w:p>
    <w:p w14:paraId="55B64C5A" w14:textId="21CCCF13" w:rsidR="00A41A03" w:rsidRDefault="00EF67F8" w:rsidP="00EF67F8">
      <w:pPr>
        <w:spacing w:line="276" w:lineRule="auto"/>
        <w:rPr>
          <w:rFonts w:ascii="Calibri" w:hAnsi="Calibri"/>
        </w:rPr>
      </w:pPr>
      <w:r w:rsidRPr="00EF67F8">
        <w:rPr>
          <w:rFonts w:ascii="Calibri" w:hAnsi="Calibri"/>
        </w:rPr>
        <w:t>What did Jesus do to the leper? He touched him. It's one thing to touch somebody who has a sore toe. It's another thing to touch somebody who</w:t>
      </w:r>
      <w:r w:rsidR="005E0F10">
        <w:rPr>
          <w:rFonts w:ascii="Calibri" w:hAnsi="Calibri"/>
        </w:rPr>
        <w:t xml:space="preserve"> has</w:t>
      </w:r>
      <w:r w:rsidRPr="00EF67F8">
        <w:rPr>
          <w:rFonts w:ascii="Calibri" w:hAnsi="Calibri"/>
        </w:rPr>
        <w:t xml:space="preserve"> leprosy. Leprosy was that disease that registered your date with death. If I came and touched your sores, your leprosy, I would contract that disease. If I had it on my hand and then I rubbed my nose, now my nose would have leprosy. Leprosy was certain to kill. You died. It was just determining do you die sooner or later. It was excruciating. Body parts would literally fall off and decay from this disease. Jesus goes and touches the leper. </w:t>
      </w:r>
    </w:p>
    <w:p w14:paraId="72584794" w14:textId="77777777" w:rsidR="00A41A03" w:rsidRDefault="00A41A03" w:rsidP="00EF67F8">
      <w:pPr>
        <w:spacing w:line="276" w:lineRule="auto"/>
        <w:rPr>
          <w:rFonts w:ascii="Calibri" w:hAnsi="Calibri"/>
        </w:rPr>
      </w:pPr>
    </w:p>
    <w:p w14:paraId="2BBE1BDC" w14:textId="4D9BF023" w:rsidR="00EF67F8" w:rsidRPr="00EF67F8" w:rsidRDefault="00A41A03" w:rsidP="00EF67F8">
      <w:pPr>
        <w:spacing w:line="276" w:lineRule="auto"/>
        <w:rPr>
          <w:rFonts w:ascii="Calibri" w:hAnsi="Calibri"/>
        </w:rPr>
      </w:pPr>
      <w:r>
        <w:rPr>
          <w:rFonts w:ascii="Calibri" w:hAnsi="Calibri"/>
        </w:rPr>
        <w:t>T</w:t>
      </w:r>
      <w:r w:rsidR="00EF67F8" w:rsidRPr="00EF67F8">
        <w:rPr>
          <w:rFonts w:ascii="Calibri" w:hAnsi="Calibri"/>
        </w:rPr>
        <w:t xml:space="preserve">here are other occasions where Jesus just gave the word and people were healed, and He didn't touch them. Because Jesus was so powerful He could heal people all kinds of different ways. But I think there's something significant about the touch of Jesus. Jesus is showing that He cares for us. </w:t>
      </w:r>
    </w:p>
    <w:p w14:paraId="373FA003" w14:textId="77777777" w:rsidR="00EF67F8" w:rsidRPr="00EF67F8" w:rsidRDefault="00EF67F8" w:rsidP="00EF67F8">
      <w:pPr>
        <w:spacing w:line="276" w:lineRule="auto"/>
        <w:rPr>
          <w:rFonts w:ascii="Calibri" w:hAnsi="Calibri"/>
        </w:rPr>
      </w:pPr>
    </w:p>
    <w:p w14:paraId="1EEA6BCF" w14:textId="25967267" w:rsidR="00EF67F8" w:rsidRPr="00EF67F8" w:rsidRDefault="00EF67F8" w:rsidP="00EF67F8">
      <w:pPr>
        <w:spacing w:line="276" w:lineRule="auto"/>
        <w:rPr>
          <w:rFonts w:ascii="Calibri" w:hAnsi="Calibri"/>
        </w:rPr>
      </w:pPr>
      <w:r w:rsidRPr="00EF67F8">
        <w:rPr>
          <w:rFonts w:ascii="Calibri" w:hAnsi="Calibri"/>
        </w:rPr>
        <w:t>I want you to know something today. When you're hurting and struggling, the touch of Jesus is there. Jesus is touching us when we're suffering</w:t>
      </w:r>
      <w:r w:rsidR="00A41A03">
        <w:rPr>
          <w:rFonts w:ascii="Calibri" w:hAnsi="Calibri"/>
        </w:rPr>
        <w:t xml:space="preserve"> and </w:t>
      </w:r>
      <w:r w:rsidRPr="00EF67F8">
        <w:rPr>
          <w:rFonts w:ascii="Calibri" w:hAnsi="Calibri"/>
        </w:rPr>
        <w:t xml:space="preserve">struggling. When we're falling down, when we don't know the answers, when we're afraid, when we're scared, when we're uncertain about the future, we need the touch of Jesus. </w:t>
      </w:r>
    </w:p>
    <w:p w14:paraId="22369A13" w14:textId="77777777" w:rsidR="00EF67F8" w:rsidRPr="00EF67F8" w:rsidRDefault="00EF67F8" w:rsidP="00EF67F8">
      <w:pPr>
        <w:spacing w:line="276" w:lineRule="auto"/>
        <w:rPr>
          <w:rFonts w:ascii="Calibri" w:hAnsi="Calibri"/>
        </w:rPr>
      </w:pPr>
    </w:p>
    <w:p w14:paraId="23C19562" w14:textId="77777777" w:rsidR="00EF67F8" w:rsidRPr="00EF67F8" w:rsidRDefault="00EF67F8" w:rsidP="00EF67F8">
      <w:pPr>
        <w:spacing w:line="276" w:lineRule="auto"/>
        <w:rPr>
          <w:rFonts w:ascii="Calibri" w:hAnsi="Calibri"/>
        </w:rPr>
      </w:pPr>
      <w:r w:rsidRPr="00EF67F8">
        <w:rPr>
          <w:rFonts w:ascii="Calibri" w:hAnsi="Calibri"/>
        </w:rPr>
        <w:t xml:space="preserve">Matthew 14, Jesus is walking on the water and He calls Simon Peter out of the boat. Peter starts walking on the water. He's doing great as long as His eyes are on Jesus, but he gets distracted. He begins to look around and he sees how big the waves and the wind that's howling around is, and he begins to sink. He takes his eyes off Jesus. Does Jesus say, “Peter, swim!” What does He do? The touch. Jesus raises him. Jesus lifts him up. </w:t>
      </w:r>
    </w:p>
    <w:p w14:paraId="548C9935" w14:textId="77777777" w:rsidR="00EF67F8" w:rsidRPr="00EF67F8" w:rsidRDefault="00EF67F8" w:rsidP="00EF67F8">
      <w:pPr>
        <w:spacing w:line="276" w:lineRule="auto"/>
        <w:rPr>
          <w:rFonts w:ascii="Calibri" w:hAnsi="Calibri"/>
        </w:rPr>
      </w:pPr>
    </w:p>
    <w:p w14:paraId="30DE6078" w14:textId="77777777" w:rsidR="00EF67F8" w:rsidRPr="00EF67F8" w:rsidRDefault="00EF67F8" w:rsidP="00EF67F8">
      <w:pPr>
        <w:spacing w:line="276" w:lineRule="auto"/>
        <w:rPr>
          <w:rFonts w:ascii="Calibri" w:hAnsi="Calibri"/>
        </w:rPr>
      </w:pPr>
      <w:r w:rsidRPr="00EF67F8">
        <w:rPr>
          <w:rFonts w:ascii="Calibri" w:hAnsi="Calibri"/>
        </w:rPr>
        <w:t xml:space="preserve">When you're struggling, the touch of Jesus is what you need. You need the touch of Jesus when you're struggling, when you're suffering. That's why we should pray. We need to have a prayer life because we need to experience the touch of Jesus. That's why we should read the Bible because we need a touch from Jesus. How many of you have ever been reading the Bible and your heart was warmed and you were touched by Jesus? It's an amazing thing. We need the touch of the Savior, the Son of God, feeling God's presence in your life. </w:t>
      </w:r>
    </w:p>
    <w:p w14:paraId="5E27A9BE" w14:textId="77777777" w:rsidR="00EF67F8" w:rsidRPr="00EF67F8" w:rsidRDefault="00EF67F8" w:rsidP="00EF67F8">
      <w:pPr>
        <w:spacing w:line="276" w:lineRule="auto"/>
        <w:rPr>
          <w:rFonts w:ascii="Calibri" w:hAnsi="Calibri"/>
        </w:rPr>
      </w:pPr>
    </w:p>
    <w:p w14:paraId="32A7C92C" w14:textId="77777777" w:rsidR="00EF67F8" w:rsidRPr="00EF67F8" w:rsidRDefault="00EF67F8" w:rsidP="00EF67F8">
      <w:pPr>
        <w:spacing w:line="276" w:lineRule="auto"/>
        <w:rPr>
          <w:rFonts w:ascii="Calibri" w:hAnsi="Calibri"/>
        </w:rPr>
      </w:pPr>
      <w:r w:rsidRPr="00EF67F8">
        <w:rPr>
          <w:rFonts w:ascii="Calibri" w:hAnsi="Calibri"/>
        </w:rPr>
        <w:t xml:space="preserve">Have you ever been afraid, have you ever been nervous and then at the same time you felt the presence of God within you? There's part of you that feels afraid and nervous, and there's part </w:t>
      </w:r>
      <w:r w:rsidRPr="00EF67F8">
        <w:rPr>
          <w:rFonts w:ascii="Calibri" w:hAnsi="Calibri"/>
        </w:rPr>
        <w:lastRenderedPageBreak/>
        <w:t>of you that feels the presence of the Holy Spirit, the touch of Jesus. That's called the Christian life. That's the touch of Jesus. We need the touch of Jesus.</w:t>
      </w:r>
    </w:p>
    <w:p w14:paraId="69DD6D15" w14:textId="77777777" w:rsidR="00EF67F8" w:rsidRPr="00EF67F8" w:rsidRDefault="00EF67F8" w:rsidP="00EF67F8">
      <w:pPr>
        <w:spacing w:line="276" w:lineRule="auto"/>
        <w:rPr>
          <w:rFonts w:ascii="Calibri" w:hAnsi="Calibri"/>
        </w:rPr>
      </w:pPr>
    </w:p>
    <w:p w14:paraId="497A084A" w14:textId="77777777" w:rsidR="00A41A03" w:rsidRDefault="00EF67F8" w:rsidP="00EF67F8">
      <w:pPr>
        <w:spacing w:line="276" w:lineRule="auto"/>
        <w:rPr>
          <w:rFonts w:ascii="Calibri" w:hAnsi="Calibri"/>
        </w:rPr>
      </w:pPr>
      <w:r w:rsidRPr="00EF67F8">
        <w:rPr>
          <w:rFonts w:ascii="Calibri" w:hAnsi="Calibri"/>
        </w:rPr>
        <w:t xml:space="preserve">How many of us an attitude has changed in your life? How many of you are doing some things spiritually that you never thought you would have been doing maybe 10 or 15 years ago, maybe 5 years ago? You’re coming to church regularly. You never would have thought, “I'm a regular churchgoer.” Some of you read your Bible regularly. You would have never thought some time ago you're a Bible reader. </w:t>
      </w:r>
    </w:p>
    <w:p w14:paraId="3F3919A4" w14:textId="77777777" w:rsidR="00A41A03" w:rsidRDefault="00A41A03" w:rsidP="00EF67F8">
      <w:pPr>
        <w:spacing w:line="276" w:lineRule="auto"/>
        <w:rPr>
          <w:rFonts w:ascii="Calibri" w:hAnsi="Calibri"/>
        </w:rPr>
      </w:pPr>
    </w:p>
    <w:p w14:paraId="6EAE9F22" w14:textId="699CCB88" w:rsidR="00EF67F8" w:rsidRPr="00EF67F8" w:rsidRDefault="00EF67F8" w:rsidP="00EF67F8">
      <w:pPr>
        <w:spacing w:line="276" w:lineRule="auto"/>
        <w:rPr>
          <w:rFonts w:ascii="Calibri" w:hAnsi="Calibri"/>
        </w:rPr>
      </w:pPr>
      <w:r w:rsidRPr="00EF67F8">
        <w:rPr>
          <w:rFonts w:ascii="Calibri" w:hAnsi="Calibri"/>
        </w:rPr>
        <w:t xml:space="preserve">As an 18-year-old boy, I was touched by Jesus. I started reading the Bible all the time, I started going to Bible studies, I started growing in my faith, I started spending time with my youth pastors, I started serving in my church. Every time the doors were open, I was there for something. Why would you do that? I was touched by Jesus. Some of my friends were like, “What happened to you?” I'm like, “I don't know, but I got touched by Jesus. That's what I do know. I'm not the same. I am different. I got a new motivation. I got a mindset. I got a new drive in my own spirit.” I was touched by Jesus. Some of you are in that place. </w:t>
      </w:r>
    </w:p>
    <w:p w14:paraId="3C1BD9C2" w14:textId="77777777" w:rsidR="00EF67F8" w:rsidRPr="00EF67F8" w:rsidRDefault="00EF67F8" w:rsidP="00EF67F8">
      <w:pPr>
        <w:spacing w:line="276" w:lineRule="auto"/>
        <w:rPr>
          <w:rFonts w:ascii="Calibri" w:hAnsi="Calibri"/>
        </w:rPr>
      </w:pPr>
    </w:p>
    <w:p w14:paraId="137DAB71" w14:textId="7791DB86" w:rsidR="00EF67F8" w:rsidRPr="00EF67F8" w:rsidRDefault="00EF67F8" w:rsidP="00EF67F8">
      <w:pPr>
        <w:spacing w:line="276" w:lineRule="auto"/>
        <w:rPr>
          <w:rFonts w:ascii="Calibri" w:hAnsi="Calibri"/>
        </w:rPr>
      </w:pPr>
      <w:r w:rsidRPr="00EF67F8">
        <w:rPr>
          <w:rFonts w:ascii="Calibri" w:hAnsi="Calibri"/>
        </w:rPr>
        <w:t xml:space="preserve">Others of you today want that in your life. You want to have the touch of Jesus. He welcomes you. The touch of Jesus is something that you can experience by faith. </w:t>
      </w:r>
    </w:p>
    <w:p w14:paraId="5726B7DC" w14:textId="77777777" w:rsidR="00EF67F8" w:rsidRPr="00EF67F8" w:rsidRDefault="00EF67F8" w:rsidP="00EF67F8">
      <w:pPr>
        <w:spacing w:line="276" w:lineRule="auto"/>
        <w:rPr>
          <w:rFonts w:ascii="Calibri" w:hAnsi="Calibri"/>
        </w:rPr>
      </w:pPr>
    </w:p>
    <w:p w14:paraId="24291850" w14:textId="79107C8B" w:rsidR="00EF67F8" w:rsidRDefault="00EF67F8" w:rsidP="00EF67F8">
      <w:pPr>
        <w:spacing w:line="276" w:lineRule="auto"/>
        <w:rPr>
          <w:rFonts w:ascii="Calibri" w:hAnsi="Calibri"/>
        </w:rPr>
      </w:pPr>
      <w:r w:rsidRPr="00EF67F8">
        <w:rPr>
          <w:rFonts w:ascii="Calibri" w:hAnsi="Calibri"/>
        </w:rPr>
        <w:t>Jesus reached out His hand and He helped up Peter's mother-in-law. What did Peter's mother-in-law do to respond?</w:t>
      </w:r>
    </w:p>
    <w:p w14:paraId="0886E99E" w14:textId="77777777" w:rsidR="00537B76" w:rsidRPr="00EF67F8" w:rsidRDefault="00537B76" w:rsidP="00EF67F8">
      <w:pPr>
        <w:spacing w:line="276" w:lineRule="auto"/>
        <w:rPr>
          <w:rFonts w:ascii="Calibri" w:hAnsi="Calibri"/>
        </w:rPr>
      </w:pPr>
    </w:p>
    <w:p w14:paraId="57968C34" w14:textId="77777777" w:rsidR="00EF67F8" w:rsidRPr="00EF67F8" w:rsidRDefault="00EF67F8" w:rsidP="00EF67F8">
      <w:pPr>
        <w:spacing w:line="276" w:lineRule="auto"/>
        <w:rPr>
          <w:rFonts w:ascii="Calibri" w:hAnsi="Calibri"/>
        </w:rPr>
      </w:pPr>
      <w:r w:rsidRPr="00EF67F8">
        <w:rPr>
          <w:rFonts w:ascii="Calibri" w:hAnsi="Calibri"/>
        </w:rPr>
        <w:t>“He went to her, took her by the hand, and raised her up. The fever left her, and she began to serve them” (Mark 1:31).</w:t>
      </w:r>
    </w:p>
    <w:p w14:paraId="458D8A3F" w14:textId="77777777" w:rsidR="00EF67F8" w:rsidRPr="00EF67F8" w:rsidRDefault="00EF67F8" w:rsidP="00EF67F8">
      <w:pPr>
        <w:spacing w:line="276" w:lineRule="auto"/>
        <w:rPr>
          <w:rFonts w:ascii="Calibri" w:hAnsi="Calibri"/>
        </w:rPr>
      </w:pPr>
    </w:p>
    <w:p w14:paraId="61FD672E" w14:textId="77777777" w:rsidR="00EF67F8" w:rsidRPr="00EF67F8" w:rsidRDefault="00EF67F8" w:rsidP="00EF67F8">
      <w:pPr>
        <w:spacing w:line="276" w:lineRule="auto"/>
        <w:rPr>
          <w:rFonts w:ascii="Calibri" w:hAnsi="Calibri"/>
        </w:rPr>
      </w:pPr>
      <w:r w:rsidRPr="00EF67F8">
        <w:rPr>
          <w:rFonts w:ascii="Calibri" w:hAnsi="Calibri"/>
        </w:rPr>
        <w:t xml:space="preserve">This is the most natural response to being touched by Jesus is service. Jesus didn't say, “Let me give you a Bible study about how you need to serve others.” No. She's like, “I was touched by Jesus. Let’s get some refreshments. Jesus, maybe you've been teaching at the synagogue all day. Maybe you're thirsty. Maybe you're hungry. What can I do to help? Can I get you a pillow to sit on? What do you need?” She started serving. </w:t>
      </w:r>
    </w:p>
    <w:p w14:paraId="516C36D0" w14:textId="77777777" w:rsidR="00EF67F8" w:rsidRPr="00EF67F8" w:rsidRDefault="00EF67F8" w:rsidP="00EF67F8">
      <w:pPr>
        <w:spacing w:line="276" w:lineRule="auto"/>
        <w:rPr>
          <w:rFonts w:ascii="Calibri" w:hAnsi="Calibri"/>
        </w:rPr>
      </w:pPr>
    </w:p>
    <w:p w14:paraId="3F7FA101" w14:textId="532874D1" w:rsidR="00EF67F8" w:rsidRPr="00EF67F8" w:rsidRDefault="00EF67F8" w:rsidP="00EF67F8">
      <w:pPr>
        <w:spacing w:line="276" w:lineRule="auto"/>
        <w:rPr>
          <w:rFonts w:ascii="Calibri" w:hAnsi="Calibri"/>
        </w:rPr>
      </w:pPr>
      <w:r w:rsidRPr="00EF67F8">
        <w:rPr>
          <w:rFonts w:ascii="Calibri" w:hAnsi="Calibri"/>
        </w:rPr>
        <w:t>Did you know the motivation for Christian service is always being touched by Jesus</w:t>
      </w:r>
      <w:r w:rsidR="00A41A03">
        <w:rPr>
          <w:rFonts w:ascii="Calibri" w:hAnsi="Calibri"/>
        </w:rPr>
        <w:t>?</w:t>
      </w:r>
      <w:r w:rsidRPr="00EF67F8">
        <w:rPr>
          <w:rFonts w:ascii="Calibri" w:hAnsi="Calibri"/>
        </w:rPr>
        <w:t xml:space="preserve"> Have you been touched? If you never have a desire to do anything for anybody else, maybe you never got touched by the Son of God. I'm convinced there's a lot of people that think that they are in the faith and that probably aren't. One of the big determiners is do you have a heart to serve? </w:t>
      </w:r>
      <w:r w:rsidRPr="00EF67F8">
        <w:rPr>
          <w:rFonts w:ascii="Calibri" w:hAnsi="Calibri"/>
        </w:rPr>
        <w:lastRenderedPageBreak/>
        <w:t>Something happened in this woman's life. She didn't get healed gradually. She was healed immediately. When she got up, she started to react with spontaneous service.</w:t>
      </w:r>
    </w:p>
    <w:p w14:paraId="1E507C3B" w14:textId="77777777" w:rsidR="00EF67F8" w:rsidRPr="00EF67F8" w:rsidRDefault="00EF67F8" w:rsidP="00EF67F8">
      <w:pPr>
        <w:spacing w:line="276" w:lineRule="auto"/>
        <w:rPr>
          <w:rFonts w:ascii="Calibri" w:hAnsi="Calibri"/>
        </w:rPr>
      </w:pPr>
    </w:p>
    <w:p w14:paraId="10BAA73F" w14:textId="77777777" w:rsidR="00EF67F8" w:rsidRPr="00EF67F8" w:rsidRDefault="00EF67F8" w:rsidP="00EF67F8">
      <w:pPr>
        <w:spacing w:line="276" w:lineRule="auto"/>
        <w:rPr>
          <w:rFonts w:ascii="Calibri" w:hAnsi="Calibri"/>
        </w:rPr>
      </w:pPr>
      <w:r w:rsidRPr="00EF67F8">
        <w:rPr>
          <w:rFonts w:ascii="Calibri" w:hAnsi="Calibri"/>
        </w:rPr>
        <w:t xml:space="preserve">Sometimes the greatest service opportunities in our lives are spontaneous. They're not planned. If everything in our life has to be on our calendar, we're going to miss some of God's divine appointments. You can't plan everything that God is about to do in your life. God is the God of the interruptions. God is the God of the, “Oh, wow, do I have time to do this?” Those are the moments when God shows up the most. If everything has to be on the calendar and perfectly thought out, we will miss some of the greatest things that God is doing. </w:t>
      </w:r>
    </w:p>
    <w:p w14:paraId="63AEDE1F" w14:textId="77777777" w:rsidR="00EF67F8" w:rsidRPr="00EF67F8" w:rsidRDefault="00EF67F8" w:rsidP="00EF67F8">
      <w:pPr>
        <w:spacing w:line="276" w:lineRule="auto"/>
        <w:rPr>
          <w:rFonts w:ascii="Calibri" w:hAnsi="Calibri"/>
        </w:rPr>
      </w:pPr>
    </w:p>
    <w:p w14:paraId="468C3AFB" w14:textId="5533F1E9" w:rsidR="00EF67F8" w:rsidRPr="00EF67F8" w:rsidRDefault="00EF67F8" w:rsidP="00EF67F8">
      <w:pPr>
        <w:spacing w:line="276" w:lineRule="auto"/>
        <w:rPr>
          <w:rFonts w:ascii="Calibri" w:hAnsi="Calibri"/>
        </w:rPr>
      </w:pPr>
      <w:r w:rsidRPr="00EF67F8">
        <w:rPr>
          <w:rFonts w:ascii="Calibri" w:hAnsi="Calibri"/>
        </w:rPr>
        <w:t>Her service was spontaneous. It was immediate. It wasn'</w:t>
      </w:r>
      <w:r w:rsidR="00A41A03">
        <w:rPr>
          <w:rFonts w:ascii="Calibri" w:hAnsi="Calibri"/>
        </w:rPr>
        <w:t>t</w:t>
      </w:r>
      <w:r w:rsidRPr="00EF67F8">
        <w:rPr>
          <w:rFonts w:ascii="Calibri" w:hAnsi="Calibri"/>
        </w:rPr>
        <w:t>, “I need to pray about this for six weeks.” Sometimes Christians get really spiritual about stuff. Can you help somebody? “Well, I need to really…” No. There</w:t>
      </w:r>
      <w:r w:rsidR="00A41A03">
        <w:rPr>
          <w:rFonts w:ascii="Calibri" w:hAnsi="Calibri"/>
        </w:rPr>
        <w:t xml:space="preserve"> are</w:t>
      </w:r>
      <w:r w:rsidRPr="00EF67F8">
        <w:rPr>
          <w:rFonts w:ascii="Calibri" w:hAnsi="Calibri"/>
        </w:rPr>
        <w:t xml:space="preserve"> people that are hurting. There</w:t>
      </w:r>
      <w:r w:rsidR="00A41A03">
        <w:rPr>
          <w:rFonts w:ascii="Calibri" w:hAnsi="Calibri"/>
        </w:rPr>
        <w:t xml:space="preserve"> are</w:t>
      </w:r>
      <w:r w:rsidRPr="00EF67F8">
        <w:rPr>
          <w:rFonts w:ascii="Calibri" w:hAnsi="Calibri"/>
        </w:rPr>
        <w:t xml:space="preserve"> people that have needs. We have to be open and</w:t>
      </w:r>
      <w:r w:rsidR="00A41A03">
        <w:rPr>
          <w:rFonts w:ascii="Calibri" w:hAnsi="Calibri"/>
        </w:rPr>
        <w:t xml:space="preserve"> </w:t>
      </w:r>
      <w:r w:rsidRPr="00EF67F8">
        <w:rPr>
          <w:rFonts w:ascii="Calibri" w:hAnsi="Calibri"/>
        </w:rPr>
        <w:t>and spontaneous and be ready to serve immediately.</w:t>
      </w:r>
    </w:p>
    <w:p w14:paraId="0CBF825C" w14:textId="77777777" w:rsidR="00EF67F8" w:rsidRPr="00EF67F8" w:rsidRDefault="00EF67F8" w:rsidP="00EF67F8">
      <w:pPr>
        <w:spacing w:line="276" w:lineRule="auto"/>
        <w:rPr>
          <w:rFonts w:ascii="Calibri" w:hAnsi="Calibri"/>
        </w:rPr>
      </w:pPr>
    </w:p>
    <w:p w14:paraId="29F8A85D" w14:textId="77777777" w:rsidR="00EF67F8" w:rsidRPr="00EF67F8" w:rsidRDefault="00EF67F8" w:rsidP="00EF67F8">
      <w:pPr>
        <w:spacing w:line="276" w:lineRule="auto"/>
        <w:rPr>
          <w:rFonts w:ascii="Calibri" w:hAnsi="Calibri"/>
        </w:rPr>
      </w:pPr>
      <w:r w:rsidRPr="00EF67F8">
        <w:rPr>
          <w:rFonts w:ascii="Calibri" w:hAnsi="Calibri"/>
        </w:rPr>
        <w:t xml:space="preserve">Why would we tithe? We've been touched by Jesus. Let me give you the great motivator for being generous. I was touched by Jesus. Of course I want to tithe. I was touched by Jesus. </w:t>
      </w:r>
    </w:p>
    <w:p w14:paraId="435FC051" w14:textId="77777777" w:rsidR="00EF67F8" w:rsidRPr="00EF67F8" w:rsidRDefault="00EF67F8" w:rsidP="00EF67F8">
      <w:pPr>
        <w:spacing w:line="276" w:lineRule="auto"/>
        <w:rPr>
          <w:rFonts w:ascii="Calibri" w:hAnsi="Calibri"/>
        </w:rPr>
      </w:pPr>
    </w:p>
    <w:p w14:paraId="4B61B6AC" w14:textId="2C6D3F99" w:rsidR="00EF67F8" w:rsidRPr="00EF67F8" w:rsidRDefault="00EF67F8" w:rsidP="00EF67F8">
      <w:pPr>
        <w:spacing w:line="276" w:lineRule="auto"/>
        <w:rPr>
          <w:rFonts w:ascii="Calibri" w:hAnsi="Calibri"/>
        </w:rPr>
      </w:pPr>
      <w:r w:rsidRPr="00EF67F8">
        <w:rPr>
          <w:rFonts w:ascii="Calibri" w:hAnsi="Calibri"/>
        </w:rPr>
        <w:t>I want to get baptized. I was touched by Jesus. Of course I want to get baptized. Why is that even in debate? My heart was touched by Jesus. Jesus said to get baptized</w:t>
      </w:r>
      <w:r w:rsidR="008A20D5">
        <w:rPr>
          <w:rFonts w:ascii="Calibri" w:hAnsi="Calibri"/>
        </w:rPr>
        <w:t>;</w:t>
      </w:r>
      <w:r w:rsidRPr="00EF67F8">
        <w:rPr>
          <w:rFonts w:ascii="Calibri" w:hAnsi="Calibri"/>
        </w:rPr>
        <w:t xml:space="preserve"> I want to get baptized.</w:t>
      </w:r>
    </w:p>
    <w:p w14:paraId="7EA9B6C1" w14:textId="77777777" w:rsidR="00EF67F8" w:rsidRPr="00EF67F8" w:rsidRDefault="00EF67F8" w:rsidP="00EF67F8">
      <w:pPr>
        <w:spacing w:line="276" w:lineRule="auto"/>
        <w:rPr>
          <w:rFonts w:ascii="Calibri" w:hAnsi="Calibri"/>
        </w:rPr>
      </w:pPr>
    </w:p>
    <w:p w14:paraId="4FD4F4E3" w14:textId="3ABD1576" w:rsidR="00EF67F8" w:rsidRDefault="00EF67F8" w:rsidP="00EF67F8">
      <w:pPr>
        <w:spacing w:line="276" w:lineRule="auto"/>
        <w:rPr>
          <w:rFonts w:ascii="Calibri" w:hAnsi="Calibri"/>
        </w:rPr>
      </w:pPr>
      <w:r w:rsidRPr="00EF67F8">
        <w:rPr>
          <w:rFonts w:ascii="Calibri" w:hAnsi="Calibri"/>
        </w:rPr>
        <w:t xml:space="preserve">Helping others. Serving in the kids ministry. Being active in the ministry of the church. Of course I want to do that. I have been touched by Jesus. If you've been touched by Him, it's just the most natural thing. </w:t>
      </w:r>
    </w:p>
    <w:p w14:paraId="02ED1927" w14:textId="5CEA9301" w:rsidR="00537B76" w:rsidRDefault="00537B76" w:rsidP="00EF67F8">
      <w:pPr>
        <w:spacing w:line="276" w:lineRule="auto"/>
        <w:rPr>
          <w:rFonts w:ascii="Calibri" w:hAnsi="Calibri"/>
        </w:rPr>
      </w:pPr>
    </w:p>
    <w:p w14:paraId="2E168328" w14:textId="49BBB7AE" w:rsidR="00537B76" w:rsidRPr="00537B76" w:rsidRDefault="00537B76" w:rsidP="00EF67F8">
      <w:pPr>
        <w:spacing w:line="276" w:lineRule="auto"/>
        <w:rPr>
          <w:rFonts w:ascii="Calibri" w:hAnsi="Calibri"/>
          <w:b/>
          <w:bCs/>
        </w:rPr>
      </w:pPr>
      <w:r w:rsidRPr="00EF67F8">
        <w:rPr>
          <w:rFonts w:ascii="Calibri" w:hAnsi="Calibri"/>
          <w:b/>
          <w:bCs/>
        </w:rPr>
        <w:t>3. Jesus Motivates</w:t>
      </w:r>
    </w:p>
    <w:p w14:paraId="37C37C29" w14:textId="77777777" w:rsidR="00EF67F8" w:rsidRPr="00EF67F8" w:rsidRDefault="00EF67F8" w:rsidP="00EF67F8">
      <w:pPr>
        <w:spacing w:line="276" w:lineRule="auto"/>
        <w:rPr>
          <w:rFonts w:ascii="Calibri" w:hAnsi="Calibri"/>
        </w:rPr>
      </w:pPr>
    </w:p>
    <w:p w14:paraId="617F069C" w14:textId="77777777" w:rsidR="00EF67F8" w:rsidRPr="00EF67F8" w:rsidRDefault="00EF67F8" w:rsidP="00EF67F8">
      <w:pPr>
        <w:spacing w:line="276" w:lineRule="auto"/>
        <w:rPr>
          <w:rFonts w:ascii="Calibri" w:hAnsi="Calibri"/>
        </w:rPr>
      </w:pPr>
      <w:r w:rsidRPr="00EF67F8">
        <w:rPr>
          <w:rFonts w:ascii="Calibri" w:hAnsi="Calibri"/>
        </w:rPr>
        <w:t xml:space="preserve">Jesus doesn't motivate us by guilt. He didn't say, “Hey, listen. I really did something nice for you. Come on, woman, get up and serve me. Let me just tell you, you were about to die before I showed up.” Jesus doesn't lead that way. Jesus doesn't lead by guilt. He doesn't lead by obligation. He doesn't lead by religious duty. If you were more spiritual, you would help others. </w:t>
      </w:r>
    </w:p>
    <w:p w14:paraId="612D8714" w14:textId="77777777" w:rsidR="00EF67F8" w:rsidRPr="00EF67F8" w:rsidRDefault="00EF67F8" w:rsidP="00EF67F8">
      <w:pPr>
        <w:spacing w:line="276" w:lineRule="auto"/>
        <w:rPr>
          <w:rFonts w:ascii="Calibri" w:hAnsi="Calibri"/>
        </w:rPr>
      </w:pPr>
    </w:p>
    <w:p w14:paraId="2AA40680" w14:textId="439E292F" w:rsidR="00EF67F8" w:rsidRPr="00EF67F8" w:rsidRDefault="00EF67F8" w:rsidP="00EF67F8">
      <w:pPr>
        <w:spacing w:line="276" w:lineRule="auto"/>
        <w:rPr>
          <w:rFonts w:ascii="Calibri" w:hAnsi="Calibri"/>
        </w:rPr>
      </w:pPr>
      <w:r w:rsidRPr="00EF67F8">
        <w:rPr>
          <w:rFonts w:ascii="Calibri" w:hAnsi="Calibri"/>
        </w:rPr>
        <w:t xml:space="preserve">Serving God is not a chore. How many of us have some chores around the house that you have to do? Anybody? You got some chores? Anybody dread some of the chores around the house? I hate to wash clothes. I don't know about you. I would rather buy new clothes than wash clothes. Is that better? Just buy new clothes. Why do you </w:t>
      </w:r>
      <w:r w:rsidR="00A41A03">
        <w:rPr>
          <w:rFonts w:ascii="Calibri" w:hAnsi="Calibri"/>
        </w:rPr>
        <w:t>have</w:t>
      </w:r>
      <w:r w:rsidRPr="00EF67F8">
        <w:rPr>
          <w:rFonts w:ascii="Calibri" w:hAnsi="Calibri"/>
        </w:rPr>
        <w:t xml:space="preserve"> to wash the old clothes? Before </w:t>
      </w:r>
      <w:r w:rsidRPr="00EF67F8">
        <w:rPr>
          <w:rFonts w:ascii="Calibri" w:hAnsi="Calibri"/>
        </w:rPr>
        <w:lastRenderedPageBreak/>
        <w:t>we had kids, Gena used to wash my clothes. That kind of went away a few years ago. I hate to wash clothes. What a waste of time. Does anybody get excited about dusting the baseboards? No. I've got to trim some bushes when I get home from church today. I'm not really looking forward to that. I'm not really a big bush guy. It</w:t>
      </w:r>
      <w:r w:rsidR="00A41A03">
        <w:rPr>
          <w:rFonts w:ascii="Calibri" w:hAnsi="Calibri"/>
        </w:rPr>
        <w:t xml:space="preserve"> ha</w:t>
      </w:r>
      <w:r w:rsidRPr="00EF67F8">
        <w:rPr>
          <w:rFonts w:ascii="Calibri" w:hAnsi="Calibri"/>
        </w:rPr>
        <w:t>s just got to be done. There are things you have to do. Serving Jesus does not go in the category of</w:t>
      </w:r>
      <w:r w:rsidR="008A20D5">
        <w:rPr>
          <w:rFonts w:ascii="Calibri" w:hAnsi="Calibri"/>
        </w:rPr>
        <w:t>,</w:t>
      </w:r>
      <w:r w:rsidRPr="00EF67F8">
        <w:rPr>
          <w:rFonts w:ascii="Calibri" w:hAnsi="Calibri"/>
        </w:rPr>
        <w:t xml:space="preserve"> </w:t>
      </w:r>
      <w:r w:rsidR="008A20D5">
        <w:rPr>
          <w:rFonts w:ascii="Calibri" w:hAnsi="Calibri"/>
        </w:rPr>
        <w:t>“T</w:t>
      </w:r>
      <w:r w:rsidRPr="00EF67F8">
        <w:rPr>
          <w:rFonts w:ascii="Calibri" w:hAnsi="Calibri"/>
        </w:rPr>
        <w:t xml:space="preserve">his is just what I have to do. I </w:t>
      </w:r>
      <w:r w:rsidR="00A41A03">
        <w:rPr>
          <w:rFonts w:ascii="Calibri" w:hAnsi="Calibri"/>
        </w:rPr>
        <w:t>have</w:t>
      </w:r>
      <w:r w:rsidRPr="00EF67F8">
        <w:rPr>
          <w:rFonts w:ascii="Calibri" w:hAnsi="Calibri"/>
        </w:rPr>
        <w:t xml:space="preserve"> to just check this bo</w:t>
      </w:r>
      <w:r w:rsidR="00A41A03">
        <w:rPr>
          <w:rFonts w:ascii="Calibri" w:hAnsi="Calibri"/>
        </w:rPr>
        <w:t>x.</w:t>
      </w:r>
      <w:r w:rsidRPr="00EF67F8">
        <w:rPr>
          <w:rFonts w:ascii="Calibri" w:hAnsi="Calibri"/>
        </w:rPr>
        <w:t xml:space="preserve"> I have to get through this</w:t>
      </w:r>
      <w:r w:rsidR="00A41A03">
        <w:rPr>
          <w:rFonts w:ascii="Calibri" w:hAnsi="Calibri"/>
        </w:rPr>
        <w:t xml:space="preserve">. </w:t>
      </w:r>
      <w:r w:rsidRPr="00EF67F8">
        <w:rPr>
          <w:rFonts w:ascii="Calibri" w:hAnsi="Calibri"/>
        </w:rPr>
        <w:t xml:space="preserve">I </w:t>
      </w:r>
      <w:r w:rsidR="00A41A03">
        <w:rPr>
          <w:rFonts w:ascii="Calibri" w:hAnsi="Calibri"/>
        </w:rPr>
        <w:t xml:space="preserve">have </w:t>
      </w:r>
      <w:r w:rsidRPr="00EF67F8">
        <w:rPr>
          <w:rFonts w:ascii="Calibri" w:hAnsi="Calibri"/>
        </w:rPr>
        <w:t xml:space="preserve">to do this so I don't feel bad about myself.” </w:t>
      </w:r>
    </w:p>
    <w:p w14:paraId="719A161E" w14:textId="77777777" w:rsidR="00EF67F8" w:rsidRPr="00EF67F8" w:rsidRDefault="00EF67F8" w:rsidP="00EF67F8">
      <w:pPr>
        <w:spacing w:line="276" w:lineRule="auto"/>
        <w:rPr>
          <w:rFonts w:ascii="Calibri" w:hAnsi="Calibri"/>
        </w:rPr>
      </w:pPr>
    </w:p>
    <w:p w14:paraId="3F4F70E3" w14:textId="77777777" w:rsidR="00EF67F8" w:rsidRPr="00EF67F8" w:rsidRDefault="00EF67F8" w:rsidP="00EF67F8">
      <w:pPr>
        <w:spacing w:line="276" w:lineRule="auto"/>
        <w:rPr>
          <w:rFonts w:ascii="Calibri" w:hAnsi="Calibri"/>
        </w:rPr>
      </w:pPr>
      <w:r w:rsidRPr="00EF67F8">
        <w:rPr>
          <w:rFonts w:ascii="Calibri" w:hAnsi="Calibri"/>
        </w:rPr>
        <w:t xml:space="preserve">Serving Jesus is always a delight. Helping others is always opportunity and is motivated by gratitude because we've been touched by Jesus. </w:t>
      </w:r>
    </w:p>
    <w:p w14:paraId="65AA9532" w14:textId="77777777" w:rsidR="00EF67F8" w:rsidRPr="00EF67F8" w:rsidRDefault="00EF67F8" w:rsidP="00EF67F8">
      <w:pPr>
        <w:spacing w:line="276" w:lineRule="auto"/>
        <w:rPr>
          <w:rFonts w:ascii="Calibri" w:hAnsi="Calibri"/>
        </w:rPr>
      </w:pPr>
    </w:p>
    <w:p w14:paraId="5C2A8C1C" w14:textId="77777777" w:rsidR="00EF67F8" w:rsidRPr="00EF67F8" w:rsidRDefault="00EF67F8" w:rsidP="00EF67F8">
      <w:pPr>
        <w:spacing w:line="276" w:lineRule="auto"/>
        <w:rPr>
          <w:rFonts w:ascii="Calibri" w:hAnsi="Calibri"/>
        </w:rPr>
      </w:pPr>
      <w:r w:rsidRPr="00EF67F8">
        <w:rPr>
          <w:rFonts w:ascii="Calibri" w:hAnsi="Calibri"/>
        </w:rPr>
        <w:t xml:space="preserve">When Zacchaeus met Jesus, what did he do? He began to give back the money that he had stolen (with interest, by the way) and then he began to help the poor. Why would he do that? That's crazy. He was touched by Jesus. </w:t>
      </w:r>
    </w:p>
    <w:p w14:paraId="674DEC0E" w14:textId="77777777" w:rsidR="00EF67F8" w:rsidRPr="00EF67F8" w:rsidRDefault="00EF67F8" w:rsidP="00EF67F8">
      <w:pPr>
        <w:spacing w:line="276" w:lineRule="auto"/>
        <w:rPr>
          <w:rFonts w:ascii="Calibri" w:hAnsi="Calibri"/>
        </w:rPr>
      </w:pPr>
    </w:p>
    <w:p w14:paraId="3365C5C7" w14:textId="77777777" w:rsidR="00EF67F8" w:rsidRPr="00EF67F8" w:rsidRDefault="00EF67F8" w:rsidP="00EF67F8">
      <w:pPr>
        <w:spacing w:line="276" w:lineRule="auto"/>
        <w:rPr>
          <w:rFonts w:ascii="Calibri" w:hAnsi="Calibri"/>
        </w:rPr>
      </w:pPr>
      <w:r w:rsidRPr="00EF67F8">
        <w:rPr>
          <w:rFonts w:ascii="Calibri" w:hAnsi="Calibri"/>
        </w:rPr>
        <w:t xml:space="preserve">Will you allow yourself to feel? Will you allow yourself to be led by the Holy Spirit? Will you allow yourself to be to be motivated and directed in some new and some unique ways as Jesus touches your heart? It's a beautiful thing. </w:t>
      </w:r>
    </w:p>
    <w:p w14:paraId="62614453" w14:textId="77777777" w:rsidR="00EF67F8" w:rsidRPr="00EF67F8" w:rsidRDefault="00EF67F8" w:rsidP="00EF67F8">
      <w:pPr>
        <w:spacing w:line="276" w:lineRule="auto"/>
        <w:rPr>
          <w:rFonts w:ascii="Calibri" w:hAnsi="Calibri"/>
        </w:rPr>
      </w:pPr>
    </w:p>
    <w:p w14:paraId="4887069C" w14:textId="77777777" w:rsidR="00EF67F8" w:rsidRPr="00EF67F8" w:rsidRDefault="00EF67F8" w:rsidP="00EF67F8">
      <w:pPr>
        <w:spacing w:line="276" w:lineRule="auto"/>
        <w:rPr>
          <w:rFonts w:ascii="Calibri" w:hAnsi="Calibri"/>
        </w:rPr>
      </w:pPr>
      <w:r w:rsidRPr="00EF67F8">
        <w:rPr>
          <w:rFonts w:ascii="Calibri" w:hAnsi="Calibri"/>
        </w:rPr>
        <w:t xml:space="preserve">This is how Jesus motivated people. It's always opportunity. It's always gratitude. It's never this </w:t>
      </w:r>
      <w:r w:rsidRPr="00EF67F8">
        <w:rPr>
          <w:rFonts w:ascii="Calibri" w:hAnsi="Calibri"/>
          <w:i/>
          <w:iCs/>
        </w:rPr>
        <w:t>[points finger aggressively]</w:t>
      </w:r>
      <w:r w:rsidRPr="00EF67F8">
        <w:rPr>
          <w:rFonts w:ascii="Calibri" w:hAnsi="Calibri"/>
        </w:rPr>
        <w:t xml:space="preserve"> “you better.” Anybody that tries to motivate you in the church, don't listen to them like that. Listen to opportunity. Listen to the Holy Spirit. Listen to the touch of Jesus. That's what inspires us. Jesus motivates. </w:t>
      </w:r>
    </w:p>
    <w:p w14:paraId="7F155C12" w14:textId="77777777" w:rsidR="00EF67F8" w:rsidRPr="00EF67F8" w:rsidRDefault="00EF67F8" w:rsidP="00EF67F8">
      <w:pPr>
        <w:spacing w:line="276" w:lineRule="auto"/>
        <w:rPr>
          <w:rFonts w:ascii="Calibri" w:hAnsi="Calibri"/>
        </w:rPr>
      </w:pPr>
    </w:p>
    <w:p w14:paraId="717A10BA" w14:textId="77777777" w:rsidR="00EF67F8" w:rsidRPr="00EF67F8" w:rsidRDefault="00EF67F8" w:rsidP="00EF67F8">
      <w:pPr>
        <w:spacing w:line="276" w:lineRule="auto"/>
        <w:rPr>
          <w:rFonts w:ascii="Calibri" w:hAnsi="Calibri"/>
        </w:rPr>
      </w:pPr>
      <w:r w:rsidRPr="00EF67F8">
        <w:rPr>
          <w:rFonts w:ascii="Calibri" w:hAnsi="Calibri"/>
        </w:rPr>
        <w:t>But Jesus goes on.</w:t>
      </w:r>
    </w:p>
    <w:p w14:paraId="72E0A8E0" w14:textId="77777777" w:rsidR="00EF67F8" w:rsidRPr="00EF67F8" w:rsidRDefault="00EF67F8" w:rsidP="00EF67F8">
      <w:pPr>
        <w:spacing w:line="276" w:lineRule="auto"/>
        <w:rPr>
          <w:rFonts w:ascii="Calibri" w:hAnsi="Calibri"/>
        </w:rPr>
      </w:pPr>
    </w:p>
    <w:p w14:paraId="2FBB9C93" w14:textId="77777777" w:rsidR="00EF67F8" w:rsidRPr="00EF67F8" w:rsidRDefault="00EF67F8" w:rsidP="00EF67F8">
      <w:pPr>
        <w:spacing w:line="276" w:lineRule="auto"/>
        <w:rPr>
          <w:rFonts w:ascii="Calibri" w:hAnsi="Calibri"/>
          <w:b/>
          <w:bCs/>
        </w:rPr>
      </w:pPr>
      <w:r w:rsidRPr="00EF67F8">
        <w:rPr>
          <w:rFonts w:ascii="Calibri" w:hAnsi="Calibri"/>
          <w:b/>
          <w:bCs/>
        </w:rPr>
        <w:t>4. Jesus Delivers</w:t>
      </w:r>
    </w:p>
    <w:p w14:paraId="4B728F57" w14:textId="77777777" w:rsidR="00EF67F8" w:rsidRPr="00EF67F8" w:rsidRDefault="00EF67F8" w:rsidP="00EF67F8">
      <w:pPr>
        <w:spacing w:line="276" w:lineRule="auto"/>
        <w:rPr>
          <w:rFonts w:ascii="Calibri" w:hAnsi="Calibri"/>
        </w:rPr>
      </w:pPr>
    </w:p>
    <w:p w14:paraId="04F1D194" w14:textId="3DD4F72B" w:rsidR="00EF67F8" w:rsidRPr="00EF67F8" w:rsidRDefault="00EF67F8" w:rsidP="00EF67F8">
      <w:pPr>
        <w:spacing w:line="276" w:lineRule="auto"/>
        <w:rPr>
          <w:rFonts w:ascii="Calibri" w:hAnsi="Calibri"/>
        </w:rPr>
      </w:pPr>
      <w:r w:rsidRPr="00EF67F8">
        <w:rPr>
          <w:rFonts w:ascii="Calibri" w:hAnsi="Calibri"/>
        </w:rPr>
        <w:t>There’s another little part of the story. This is the same day</w:t>
      </w:r>
      <w:r w:rsidR="00A41A03">
        <w:rPr>
          <w:rFonts w:ascii="Calibri" w:hAnsi="Calibri"/>
        </w:rPr>
        <w:t>.</w:t>
      </w:r>
    </w:p>
    <w:p w14:paraId="4C01CD7E" w14:textId="77777777" w:rsidR="00EF67F8" w:rsidRPr="00EF67F8" w:rsidRDefault="00EF67F8" w:rsidP="00EF67F8">
      <w:pPr>
        <w:spacing w:line="276" w:lineRule="auto"/>
        <w:rPr>
          <w:rFonts w:ascii="Calibri" w:hAnsi="Calibri"/>
        </w:rPr>
      </w:pPr>
    </w:p>
    <w:p w14:paraId="7C35337C" w14:textId="77777777" w:rsidR="00EF67F8" w:rsidRPr="00EF67F8" w:rsidRDefault="00EF67F8" w:rsidP="00EF67F8">
      <w:pPr>
        <w:spacing w:line="276" w:lineRule="auto"/>
        <w:rPr>
          <w:rFonts w:ascii="Calibri" w:hAnsi="Calibri"/>
        </w:rPr>
      </w:pPr>
      <w:r w:rsidRPr="00EF67F8">
        <w:rPr>
          <w:rFonts w:ascii="Calibri" w:hAnsi="Calibri"/>
        </w:rPr>
        <w:t>“When evening came, after the sun had set, they brought to him all those who were sick and demon-possessed. The whole town was assembled at the door, and he healed many who were sick with various diseases and drove out many demons” (Mark 1:32-34).</w:t>
      </w:r>
    </w:p>
    <w:p w14:paraId="20051EA6" w14:textId="77777777" w:rsidR="00EF67F8" w:rsidRPr="00EF67F8" w:rsidRDefault="00EF67F8" w:rsidP="00EF67F8">
      <w:pPr>
        <w:spacing w:line="276" w:lineRule="auto"/>
        <w:rPr>
          <w:rFonts w:ascii="Calibri" w:hAnsi="Calibri"/>
        </w:rPr>
      </w:pPr>
    </w:p>
    <w:p w14:paraId="7F7590DB" w14:textId="254EBDF9" w:rsidR="00EF67F8" w:rsidRPr="00EF67F8" w:rsidRDefault="00EF67F8" w:rsidP="00EF67F8">
      <w:pPr>
        <w:spacing w:line="276" w:lineRule="auto"/>
        <w:rPr>
          <w:rFonts w:ascii="Calibri" w:hAnsi="Calibri"/>
        </w:rPr>
      </w:pPr>
      <w:r w:rsidRPr="00EF67F8">
        <w:rPr>
          <w:rFonts w:ascii="Calibri" w:hAnsi="Calibri"/>
        </w:rPr>
        <w:t>Word began to spread. “Jesus raised Peter's mother-in-law. Maybe He could help you.” Maybe the next-door neighbor had a problem with cancer, so he comes over and Jesus heals him. Then he goes over and tells the guy across the street, “You got diabetes? You need to talk to Jesus.” Before long, the whole town is there. They</w:t>
      </w:r>
      <w:r w:rsidR="00A41A03">
        <w:rPr>
          <w:rFonts w:ascii="Calibri" w:hAnsi="Calibri"/>
        </w:rPr>
        <w:t xml:space="preserve"> a</w:t>
      </w:r>
      <w:r w:rsidRPr="00EF67F8">
        <w:rPr>
          <w:rFonts w:ascii="Calibri" w:hAnsi="Calibri"/>
        </w:rPr>
        <w:t xml:space="preserve">re all in there still at the same house. </w:t>
      </w:r>
    </w:p>
    <w:p w14:paraId="5C43177F" w14:textId="77777777" w:rsidR="00EF67F8" w:rsidRPr="00EF67F8" w:rsidRDefault="00EF67F8" w:rsidP="00EF67F8">
      <w:pPr>
        <w:spacing w:line="276" w:lineRule="auto"/>
        <w:rPr>
          <w:rFonts w:ascii="Calibri" w:hAnsi="Calibri"/>
        </w:rPr>
      </w:pPr>
    </w:p>
    <w:p w14:paraId="14E93962" w14:textId="5C170623" w:rsidR="00EF67F8" w:rsidRPr="00EF67F8" w:rsidRDefault="00EF67F8" w:rsidP="00EF67F8">
      <w:pPr>
        <w:spacing w:line="276" w:lineRule="auto"/>
        <w:rPr>
          <w:rFonts w:ascii="Calibri" w:hAnsi="Calibri"/>
        </w:rPr>
      </w:pPr>
      <w:r w:rsidRPr="00EF67F8">
        <w:rPr>
          <w:rFonts w:ascii="Calibri" w:hAnsi="Calibri"/>
        </w:rPr>
        <w:t>The Sabbath ended when the sun went down. Jesus has been teaching in the synagogue. He teaches church that morning, then He comes over in the afternoon</w:t>
      </w:r>
      <w:r w:rsidR="00A41A03">
        <w:rPr>
          <w:rFonts w:ascii="Calibri" w:hAnsi="Calibri"/>
        </w:rPr>
        <w:t xml:space="preserve"> and</w:t>
      </w:r>
      <w:r w:rsidRPr="00EF67F8">
        <w:rPr>
          <w:rFonts w:ascii="Calibri" w:hAnsi="Calibri"/>
        </w:rPr>
        <w:t xml:space="preserve"> heals Peter’s mother-in-law on the Sabbath (you're not supposed to do that, according to Judaism, but Jesus did it anyway). But now the Sabbath day is over and people can carry the afflicted and the sick to Jesus. Because it was considered work to carry people to the doctor on the Sabbath day. But they're good because it's nighttime. The day is over, so they're bringing the entire town. The entire city is coming to Jesus. Word is spreading. Everybody</w:t>
      </w:r>
      <w:r w:rsidR="008A20D5">
        <w:rPr>
          <w:rFonts w:ascii="Calibri" w:hAnsi="Calibri"/>
        </w:rPr>
        <w:t xml:space="preserve"> i</w:t>
      </w:r>
      <w:r w:rsidRPr="00EF67F8">
        <w:rPr>
          <w:rFonts w:ascii="Calibri" w:hAnsi="Calibri"/>
        </w:rPr>
        <w:t xml:space="preserve">s into it. </w:t>
      </w:r>
    </w:p>
    <w:p w14:paraId="524B1AB3" w14:textId="77777777" w:rsidR="00EF67F8" w:rsidRPr="00EF67F8" w:rsidRDefault="00EF67F8" w:rsidP="00EF67F8">
      <w:pPr>
        <w:spacing w:line="276" w:lineRule="auto"/>
        <w:rPr>
          <w:rFonts w:ascii="Calibri" w:hAnsi="Calibri"/>
        </w:rPr>
      </w:pPr>
    </w:p>
    <w:p w14:paraId="264C246A" w14:textId="77777777" w:rsidR="00EF67F8" w:rsidRPr="00EF67F8" w:rsidRDefault="00EF67F8" w:rsidP="00EF67F8">
      <w:pPr>
        <w:spacing w:line="276" w:lineRule="auto"/>
        <w:rPr>
          <w:rFonts w:ascii="Calibri" w:hAnsi="Calibri"/>
        </w:rPr>
      </w:pPr>
      <w:r w:rsidRPr="00EF67F8">
        <w:rPr>
          <w:rFonts w:ascii="Calibri" w:hAnsi="Calibri"/>
        </w:rPr>
        <w:t xml:space="preserve">It says Jesus didn't heal all, but “Jesus healed many.” Do you see it right there? “Jesus healed many who were sick with various diseases.” It wasn't like Jesus said, “I want to help all the people that have internal bleeding,” or “I want to help all the people that have this type of ailment.” Jesus’ power was able to help all kinds of people. </w:t>
      </w:r>
    </w:p>
    <w:p w14:paraId="521DB2C0" w14:textId="77777777" w:rsidR="00EF67F8" w:rsidRPr="00EF67F8" w:rsidRDefault="00EF67F8" w:rsidP="00EF67F8">
      <w:pPr>
        <w:spacing w:line="276" w:lineRule="auto"/>
        <w:rPr>
          <w:rFonts w:ascii="Calibri" w:hAnsi="Calibri"/>
        </w:rPr>
      </w:pPr>
    </w:p>
    <w:p w14:paraId="585F4B16" w14:textId="77777777" w:rsidR="00EF67F8" w:rsidRPr="00EF67F8" w:rsidRDefault="00EF67F8" w:rsidP="00EF67F8">
      <w:pPr>
        <w:spacing w:line="276" w:lineRule="auto"/>
        <w:rPr>
          <w:rFonts w:ascii="Calibri" w:hAnsi="Calibri"/>
        </w:rPr>
      </w:pPr>
      <w:r w:rsidRPr="00EF67F8">
        <w:rPr>
          <w:rFonts w:ascii="Calibri" w:hAnsi="Calibri"/>
        </w:rPr>
        <w:t xml:space="preserve">You don't have one problem that is too big for Jesus. Jesus never says, “I help people who have troubled teenagers, but I don't help people that have marriage issues. I help people that have financial challenges, but I don't help these other people.” You don't have any problem today that is beyond the touch of Jesus. Jesus begins to help all kinds of people that are in all kinds of situations, that are going through all kinds of different things. Jesus delivers. </w:t>
      </w:r>
    </w:p>
    <w:p w14:paraId="5AD074F1" w14:textId="77777777" w:rsidR="00EF67F8" w:rsidRPr="00EF67F8" w:rsidRDefault="00EF67F8" w:rsidP="00EF67F8">
      <w:pPr>
        <w:spacing w:line="276" w:lineRule="auto"/>
        <w:rPr>
          <w:rFonts w:ascii="Calibri" w:hAnsi="Calibri"/>
        </w:rPr>
      </w:pPr>
    </w:p>
    <w:p w14:paraId="0A231540" w14:textId="77777777" w:rsidR="00EF67F8" w:rsidRPr="00EF67F8" w:rsidRDefault="00EF67F8" w:rsidP="00EF67F8">
      <w:pPr>
        <w:spacing w:line="276" w:lineRule="auto"/>
        <w:rPr>
          <w:rFonts w:ascii="Calibri" w:hAnsi="Calibri"/>
        </w:rPr>
      </w:pPr>
      <w:r w:rsidRPr="00EF67F8">
        <w:rPr>
          <w:rFonts w:ascii="Calibri" w:hAnsi="Calibri"/>
        </w:rPr>
        <w:t xml:space="preserve">It says He even “drove out many demons,” which is echoed all the way through Mark 1. Jesus was driving those devils out. We talked about that last week. I think at the end of the chapter, He's doing the same thing. Jesus delivers. </w:t>
      </w:r>
    </w:p>
    <w:p w14:paraId="7EF2E79A" w14:textId="77777777" w:rsidR="00EF67F8" w:rsidRPr="00EF67F8" w:rsidRDefault="00EF67F8" w:rsidP="00EF67F8">
      <w:pPr>
        <w:spacing w:line="276" w:lineRule="auto"/>
        <w:rPr>
          <w:rFonts w:ascii="Calibri" w:hAnsi="Calibri"/>
        </w:rPr>
      </w:pPr>
    </w:p>
    <w:p w14:paraId="47ABF75B" w14:textId="77777777" w:rsidR="00EF67F8" w:rsidRPr="00EF67F8" w:rsidRDefault="00EF67F8" w:rsidP="00EF67F8">
      <w:pPr>
        <w:spacing w:line="276" w:lineRule="auto"/>
        <w:rPr>
          <w:rFonts w:ascii="Calibri" w:hAnsi="Calibri"/>
        </w:rPr>
      </w:pPr>
      <w:r w:rsidRPr="00EF67F8">
        <w:rPr>
          <w:rFonts w:ascii="Calibri" w:hAnsi="Calibri"/>
        </w:rPr>
        <w:t xml:space="preserve">You have to read this and ask the question, why did Jesus do so much? When you compare Capernaum, the place where Jesus is right here, with Peter's mother-in-law, with another town called the town of Nazareth, which is the place where Jesus grew up, it's a totally different story. In fact, a really sad commentary is given to us in Mark 6 about the town of Nazareth. </w:t>
      </w:r>
    </w:p>
    <w:p w14:paraId="2B3D3401" w14:textId="77777777" w:rsidR="00EF67F8" w:rsidRPr="00EF67F8" w:rsidRDefault="00EF67F8" w:rsidP="00EF67F8">
      <w:pPr>
        <w:spacing w:line="276" w:lineRule="auto"/>
        <w:rPr>
          <w:rFonts w:ascii="Calibri" w:hAnsi="Calibri"/>
        </w:rPr>
      </w:pPr>
    </w:p>
    <w:p w14:paraId="6600CAF3" w14:textId="77777777" w:rsidR="00EF67F8" w:rsidRPr="00EF67F8" w:rsidRDefault="00EF67F8" w:rsidP="00EF67F8">
      <w:pPr>
        <w:spacing w:line="276" w:lineRule="auto"/>
        <w:rPr>
          <w:rFonts w:ascii="Calibri" w:hAnsi="Calibri"/>
        </w:rPr>
      </w:pPr>
      <w:r w:rsidRPr="00EF67F8">
        <w:rPr>
          <w:rFonts w:ascii="Calibri" w:hAnsi="Calibri"/>
        </w:rPr>
        <w:t>“So he was not able to do any miracles there, except that he laid his hands on a few sick people and healed them. And he was amazed at their unbelief” (Mark 6:5-6).</w:t>
      </w:r>
    </w:p>
    <w:p w14:paraId="4776BC25" w14:textId="77777777" w:rsidR="00EF67F8" w:rsidRPr="00EF67F8" w:rsidRDefault="00EF67F8" w:rsidP="00EF67F8">
      <w:pPr>
        <w:spacing w:line="276" w:lineRule="auto"/>
        <w:rPr>
          <w:rFonts w:ascii="Calibri" w:hAnsi="Calibri"/>
        </w:rPr>
      </w:pPr>
    </w:p>
    <w:p w14:paraId="311CB88D" w14:textId="68ADD10A" w:rsidR="00EF67F8" w:rsidRPr="00EF67F8" w:rsidRDefault="00EF67F8" w:rsidP="00EF67F8">
      <w:pPr>
        <w:spacing w:line="276" w:lineRule="auto"/>
        <w:rPr>
          <w:rFonts w:ascii="Calibri" w:hAnsi="Calibri"/>
        </w:rPr>
      </w:pPr>
      <w:r w:rsidRPr="00EF67F8">
        <w:rPr>
          <w:rFonts w:ascii="Calibri" w:hAnsi="Calibri"/>
        </w:rPr>
        <w:t xml:space="preserve">There’s a contrast. At Capernaum, many people are healed. At Nazareth, Jesus could do hardly anything. “He was amazed at their unbelief.” What was the difference between Nazareth and Capernaum? One place had faith, another did not. </w:t>
      </w:r>
    </w:p>
    <w:p w14:paraId="35E0BC49" w14:textId="77777777" w:rsidR="00EF67F8" w:rsidRPr="00EF67F8" w:rsidRDefault="00EF67F8" w:rsidP="00EF67F8">
      <w:pPr>
        <w:spacing w:line="276" w:lineRule="auto"/>
        <w:rPr>
          <w:rFonts w:ascii="Calibri" w:hAnsi="Calibri"/>
        </w:rPr>
      </w:pPr>
    </w:p>
    <w:p w14:paraId="09A405CE" w14:textId="3DECD562" w:rsidR="00EF67F8" w:rsidRPr="00EF67F8" w:rsidRDefault="00EF67F8" w:rsidP="00EF67F8">
      <w:pPr>
        <w:spacing w:line="276" w:lineRule="auto"/>
        <w:rPr>
          <w:rFonts w:ascii="Calibri" w:hAnsi="Calibri"/>
        </w:rPr>
      </w:pPr>
      <w:r w:rsidRPr="00EF67F8">
        <w:rPr>
          <w:rFonts w:ascii="Calibri" w:hAnsi="Calibri"/>
        </w:rPr>
        <w:lastRenderedPageBreak/>
        <w:t xml:space="preserve">I wonder if because Jesus had grown up </w:t>
      </w:r>
      <w:r w:rsidR="008A20D5">
        <w:rPr>
          <w:rFonts w:ascii="Calibri" w:hAnsi="Calibri"/>
        </w:rPr>
        <w:t>at Nazareth,</w:t>
      </w:r>
      <w:r w:rsidRPr="00EF67F8">
        <w:rPr>
          <w:rFonts w:ascii="Calibri" w:hAnsi="Calibri"/>
        </w:rPr>
        <w:t xml:space="preserve"> people just didn't take Him that seriously. “A prophet is without honor in his own hometown” (Matthew 13:57). “I used to play T-ball with Jesus, how could He be the Son of God?” “I used to go to grade school with Jesus Christ. Yeah, Jesus is the son of Mary and Joseph. I know Him. He</w:t>
      </w:r>
      <w:r w:rsidR="00A41A03">
        <w:rPr>
          <w:rFonts w:ascii="Calibri" w:hAnsi="Calibri"/>
        </w:rPr>
        <w:t xml:space="preserve"> i</w:t>
      </w:r>
      <w:r w:rsidRPr="00EF67F8">
        <w:rPr>
          <w:rFonts w:ascii="Calibri" w:hAnsi="Calibri"/>
        </w:rPr>
        <w:t>s who? He</w:t>
      </w:r>
      <w:r w:rsidR="00A41A03">
        <w:rPr>
          <w:rFonts w:ascii="Calibri" w:hAnsi="Calibri"/>
        </w:rPr>
        <w:t xml:space="preserve"> i</w:t>
      </w:r>
      <w:r w:rsidRPr="00EF67F8">
        <w:rPr>
          <w:rFonts w:ascii="Calibri" w:hAnsi="Calibri"/>
        </w:rPr>
        <w:t>s God's Son? He raises dead people? He heals the sick? Give me a break. Come on, man. I've known Him forever. I got all the dirt on Jesus.” There was kind of this comfortableness with Jesus.</w:t>
      </w:r>
    </w:p>
    <w:p w14:paraId="747F55AC" w14:textId="77777777" w:rsidR="00EF67F8" w:rsidRPr="00EF67F8" w:rsidRDefault="00EF67F8" w:rsidP="00EF67F8">
      <w:pPr>
        <w:spacing w:line="276" w:lineRule="auto"/>
        <w:rPr>
          <w:rFonts w:ascii="Calibri" w:hAnsi="Calibri"/>
        </w:rPr>
      </w:pPr>
    </w:p>
    <w:p w14:paraId="54069D45" w14:textId="6FDEE59A" w:rsidR="00EF67F8" w:rsidRPr="00EF67F8" w:rsidRDefault="00EF67F8" w:rsidP="00EF67F8">
      <w:pPr>
        <w:spacing w:line="276" w:lineRule="auto"/>
        <w:rPr>
          <w:rFonts w:ascii="Calibri" w:hAnsi="Calibri"/>
        </w:rPr>
      </w:pPr>
      <w:r w:rsidRPr="00EF67F8">
        <w:rPr>
          <w:rFonts w:ascii="Calibri" w:hAnsi="Calibri"/>
        </w:rPr>
        <w:t xml:space="preserve">Sometimes we can get so cozy </w:t>
      </w:r>
      <w:r w:rsidR="00A41A03">
        <w:rPr>
          <w:rFonts w:ascii="Calibri" w:hAnsi="Calibri"/>
        </w:rPr>
        <w:t xml:space="preserve">and </w:t>
      </w:r>
      <w:r w:rsidRPr="00EF67F8">
        <w:rPr>
          <w:rFonts w:ascii="Calibri" w:hAnsi="Calibri"/>
        </w:rPr>
        <w:t xml:space="preserve">comfortable with Jesus, we don't believe in the power of Jesus. At Capernaum, Jesus is doing amazing things. At Nazareth, everything's dead. </w:t>
      </w:r>
    </w:p>
    <w:p w14:paraId="1CCC4E97" w14:textId="77777777" w:rsidR="00EF67F8" w:rsidRPr="00EF67F8" w:rsidRDefault="00EF67F8" w:rsidP="00EF67F8">
      <w:pPr>
        <w:spacing w:line="276" w:lineRule="auto"/>
        <w:rPr>
          <w:rFonts w:ascii="Calibri" w:hAnsi="Calibri"/>
        </w:rPr>
      </w:pPr>
    </w:p>
    <w:p w14:paraId="64EFA742" w14:textId="083AFB86" w:rsidR="00EF67F8" w:rsidRPr="00EF67F8" w:rsidRDefault="00EF67F8" w:rsidP="00EF67F8">
      <w:pPr>
        <w:spacing w:line="276" w:lineRule="auto"/>
        <w:rPr>
          <w:rFonts w:ascii="Calibri" w:hAnsi="Calibri"/>
        </w:rPr>
      </w:pPr>
      <w:r w:rsidRPr="00EF67F8">
        <w:rPr>
          <w:rFonts w:ascii="Calibri" w:hAnsi="Calibri"/>
        </w:rPr>
        <w:t>I think this is a great challenge for the church. Do we want to have a church that’s more like Capernaum</w:t>
      </w:r>
      <w:r w:rsidR="008A20D5">
        <w:rPr>
          <w:rFonts w:ascii="Calibri" w:hAnsi="Calibri"/>
        </w:rPr>
        <w:t>, a</w:t>
      </w:r>
      <w:r w:rsidRPr="00EF67F8">
        <w:rPr>
          <w:rFonts w:ascii="Calibri" w:hAnsi="Calibri"/>
        </w:rPr>
        <w:t xml:space="preserve"> place where Jesus is always working and moving? Or do we want to have a church that’s more like Nazareth? Where when something amazing happens, it’s like “that must have been on accident.” What happened? What is it? The difference is faith. </w:t>
      </w:r>
    </w:p>
    <w:p w14:paraId="58F075DA" w14:textId="77777777" w:rsidR="00EF67F8" w:rsidRPr="00EF67F8" w:rsidRDefault="00EF67F8" w:rsidP="00EF67F8">
      <w:pPr>
        <w:spacing w:line="276" w:lineRule="auto"/>
        <w:rPr>
          <w:rFonts w:ascii="Calibri" w:hAnsi="Calibri"/>
        </w:rPr>
      </w:pPr>
    </w:p>
    <w:p w14:paraId="1BE61519" w14:textId="77777777" w:rsidR="00EF67F8" w:rsidRPr="00EF67F8" w:rsidRDefault="00EF67F8" w:rsidP="00EF67F8">
      <w:pPr>
        <w:spacing w:line="276" w:lineRule="auto"/>
        <w:rPr>
          <w:rFonts w:ascii="Calibri" w:hAnsi="Calibri"/>
        </w:rPr>
      </w:pPr>
      <w:r w:rsidRPr="00EF67F8">
        <w:rPr>
          <w:rFonts w:ascii="Calibri" w:hAnsi="Calibri"/>
        </w:rPr>
        <w:t xml:space="preserve">Are you believing God for great things in your life? Are you believing God for great things in our church? Are you believing God for great things in your family, in the life of your kids? Do you have that kind of faith? </w:t>
      </w:r>
    </w:p>
    <w:p w14:paraId="64C41EF2" w14:textId="77777777" w:rsidR="00EF67F8" w:rsidRPr="00EF67F8" w:rsidRDefault="00EF67F8" w:rsidP="00EF67F8">
      <w:pPr>
        <w:spacing w:line="276" w:lineRule="auto"/>
        <w:rPr>
          <w:rFonts w:ascii="Calibri" w:hAnsi="Calibri"/>
        </w:rPr>
      </w:pPr>
    </w:p>
    <w:p w14:paraId="52E412F6" w14:textId="77777777" w:rsidR="00EF67F8" w:rsidRPr="00EF67F8" w:rsidRDefault="00EF67F8" w:rsidP="00EF67F8">
      <w:pPr>
        <w:spacing w:line="276" w:lineRule="auto"/>
        <w:rPr>
          <w:rFonts w:ascii="Calibri" w:hAnsi="Calibri"/>
        </w:rPr>
      </w:pPr>
      <w:r w:rsidRPr="00EF67F8">
        <w:rPr>
          <w:rFonts w:ascii="Calibri" w:hAnsi="Calibri"/>
        </w:rPr>
        <w:t xml:space="preserve">This faith that's described here in Capernaum was one that people were constantly motivated. They were bringing the sick to Jesus. Jesus was doing so many things. I think sometimes we've gotten too used to living in Nazareth and we've never been to Capernaum. Jesus delivers. </w:t>
      </w:r>
    </w:p>
    <w:p w14:paraId="12B85A89" w14:textId="77777777" w:rsidR="00EF67F8" w:rsidRPr="00EF67F8" w:rsidRDefault="00EF67F8" w:rsidP="00EF67F8">
      <w:pPr>
        <w:spacing w:line="276" w:lineRule="auto"/>
        <w:rPr>
          <w:rFonts w:ascii="Calibri" w:hAnsi="Calibri"/>
        </w:rPr>
      </w:pPr>
    </w:p>
    <w:p w14:paraId="4575F437" w14:textId="77777777" w:rsidR="00EF67F8" w:rsidRPr="00EF67F8" w:rsidRDefault="00EF67F8" w:rsidP="00EF67F8">
      <w:pPr>
        <w:spacing w:line="276" w:lineRule="auto"/>
        <w:rPr>
          <w:rFonts w:ascii="Calibri" w:hAnsi="Calibri"/>
          <w:b/>
          <w:bCs/>
        </w:rPr>
      </w:pPr>
      <w:r w:rsidRPr="00EF67F8">
        <w:rPr>
          <w:rFonts w:ascii="Calibri" w:hAnsi="Calibri"/>
          <w:b/>
          <w:bCs/>
        </w:rPr>
        <w:t>5. Jesus Transforms</w:t>
      </w:r>
    </w:p>
    <w:p w14:paraId="5926AF88" w14:textId="77777777" w:rsidR="00EF67F8" w:rsidRPr="00EF67F8" w:rsidRDefault="00EF67F8" w:rsidP="00EF67F8">
      <w:pPr>
        <w:spacing w:line="276" w:lineRule="auto"/>
        <w:rPr>
          <w:rFonts w:ascii="Calibri" w:hAnsi="Calibri"/>
        </w:rPr>
      </w:pPr>
    </w:p>
    <w:p w14:paraId="3C28CE2C" w14:textId="77777777" w:rsidR="00EF67F8" w:rsidRPr="00EF67F8" w:rsidRDefault="00EF67F8" w:rsidP="00EF67F8">
      <w:pPr>
        <w:spacing w:line="276" w:lineRule="auto"/>
        <w:rPr>
          <w:rFonts w:ascii="Calibri" w:hAnsi="Calibri"/>
        </w:rPr>
      </w:pPr>
      <w:r w:rsidRPr="00EF67F8">
        <w:rPr>
          <w:rFonts w:ascii="Calibri" w:hAnsi="Calibri"/>
        </w:rPr>
        <w:t>“The whole town was assembled at the door” (Mark 1:33).</w:t>
      </w:r>
    </w:p>
    <w:p w14:paraId="047A38B1" w14:textId="77777777" w:rsidR="00EF67F8" w:rsidRPr="00EF67F8" w:rsidRDefault="00EF67F8" w:rsidP="00EF67F8">
      <w:pPr>
        <w:spacing w:line="276" w:lineRule="auto"/>
        <w:rPr>
          <w:rFonts w:ascii="Calibri" w:hAnsi="Calibri"/>
        </w:rPr>
      </w:pPr>
    </w:p>
    <w:p w14:paraId="5FDD9572" w14:textId="77777777" w:rsidR="00EF67F8" w:rsidRPr="00EF67F8" w:rsidRDefault="00EF67F8" w:rsidP="00EF67F8">
      <w:pPr>
        <w:spacing w:line="276" w:lineRule="auto"/>
        <w:rPr>
          <w:rFonts w:ascii="Calibri" w:hAnsi="Calibri"/>
        </w:rPr>
      </w:pPr>
      <w:r w:rsidRPr="00EF67F8">
        <w:rPr>
          <w:rFonts w:ascii="Calibri" w:hAnsi="Calibri"/>
        </w:rPr>
        <w:t xml:space="preserve">Can you imagine a city where the whole town has been touched by Jesus? What would it be like to live in a place where everybody or almost everybody was well? The doctors, the hospitals had to shut down. What would it be like? This is Capernaum. The doctors have hardly anything else to do. What happened? Jesus showed up. What if our entire city met Jesus? What would it be like? It would be pretty amazing, wouldn't it? Do you think crime would go down? Do you think violence would subside? Do you think suicide rates would drop? Do you think social problems would be diminished? Do you think people would be less sad and less depressed? I think so. </w:t>
      </w:r>
    </w:p>
    <w:p w14:paraId="52BB2AA1" w14:textId="77777777" w:rsidR="00EF67F8" w:rsidRPr="00EF67F8" w:rsidRDefault="00EF67F8" w:rsidP="00EF67F8">
      <w:pPr>
        <w:spacing w:line="276" w:lineRule="auto"/>
        <w:rPr>
          <w:rFonts w:ascii="Calibri" w:hAnsi="Calibri"/>
        </w:rPr>
      </w:pPr>
    </w:p>
    <w:p w14:paraId="715F31C2" w14:textId="77777777" w:rsidR="00EF67F8" w:rsidRPr="00EF67F8" w:rsidRDefault="00EF67F8" w:rsidP="00EF67F8">
      <w:pPr>
        <w:spacing w:line="276" w:lineRule="auto"/>
        <w:rPr>
          <w:rFonts w:ascii="Calibri" w:hAnsi="Calibri"/>
        </w:rPr>
      </w:pPr>
      <w:r w:rsidRPr="00EF67F8">
        <w:rPr>
          <w:rFonts w:ascii="Calibri" w:hAnsi="Calibri"/>
        </w:rPr>
        <w:lastRenderedPageBreak/>
        <w:t xml:space="preserve">We have the greatest message of all. That is Jesus. What our culture needs is Jesus in their house. What our world needs is to refocus on the Son of God, the resurrected Son of God that wants to give us life, and life abundantly. He touched them all, because there was nothing that was too difficult for Jesus. </w:t>
      </w:r>
    </w:p>
    <w:p w14:paraId="6C04E66C" w14:textId="77777777" w:rsidR="00EF67F8" w:rsidRPr="00EF67F8" w:rsidRDefault="00EF67F8" w:rsidP="00EF67F8">
      <w:pPr>
        <w:spacing w:line="276" w:lineRule="auto"/>
        <w:rPr>
          <w:rFonts w:ascii="Calibri" w:hAnsi="Calibri"/>
        </w:rPr>
      </w:pPr>
    </w:p>
    <w:p w14:paraId="13089C52" w14:textId="0CA85628" w:rsidR="00EF67F8" w:rsidRPr="00EF67F8" w:rsidRDefault="008A20D5" w:rsidP="00EF67F8">
      <w:pPr>
        <w:spacing w:line="276" w:lineRule="auto"/>
        <w:rPr>
          <w:rFonts w:ascii="Calibri" w:hAnsi="Calibri"/>
        </w:rPr>
      </w:pPr>
      <w:r>
        <w:rPr>
          <w:rFonts w:ascii="Calibri" w:hAnsi="Calibri"/>
        </w:rPr>
        <w:t>S</w:t>
      </w:r>
      <w:r w:rsidR="00EF67F8" w:rsidRPr="00EF67F8">
        <w:rPr>
          <w:rFonts w:ascii="Calibri" w:hAnsi="Calibri"/>
        </w:rPr>
        <w:t xml:space="preserve">ome of the people just wanted a physician. When you read the gospels and you see all the miracles that Jesus did, sometimes people just wanted Jesus to show off. “We want Jesus to do a miracle.” In John 6 when Jesus feeds the 5,000, some people saw the message in the miracle. But some people were so entertained by the miracle, they just wanted to see Jesus put on a show. Jesus is like, “I'm not a singer. I'm not a dancer. I'm not a performer. I'm a Savior.” </w:t>
      </w:r>
    </w:p>
    <w:p w14:paraId="4C61BC99" w14:textId="77777777" w:rsidR="00EF67F8" w:rsidRPr="00EF67F8" w:rsidRDefault="00EF67F8" w:rsidP="00EF67F8">
      <w:pPr>
        <w:spacing w:line="276" w:lineRule="auto"/>
        <w:rPr>
          <w:rFonts w:ascii="Calibri" w:hAnsi="Calibri"/>
        </w:rPr>
      </w:pPr>
    </w:p>
    <w:p w14:paraId="5C8D0602" w14:textId="668F4CDD" w:rsidR="00EF67F8" w:rsidRPr="00EF67F8" w:rsidRDefault="00EF67F8" w:rsidP="00EF67F8">
      <w:pPr>
        <w:spacing w:line="276" w:lineRule="auto"/>
        <w:rPr>
          <w:rFonts w:ascii="Calibri" w:hAnsi="Calibri"/>
        </w:rPr>
      </w:pPr>
      <w:r w:rsidRPr="00EF67F8">
        <w:rPr>
          <w:rFonts w:ascii="Calibri" w:hAnsi="Calibri"/>
        </w:rPr>
        <w:t>Jesus backs up His teaching in John 6 by saying, “I am the bread of life.” In other words, it's not just about the loaves that you guys ate at the feeding of the 5,000; it's the message in the miracle, and that is that I'm the Son of God. I</w:t>
      </w:r>
      <w:r w:rsidR="0076351C">
        <w:rPr>
          <w:rFonts w:ascii="Calibri" w:hAnsi="Calibri"/>
        </w:rPr>
        <w:t xml:space="preserve"> a</w:t>
      </w:r>
      <w:r w:rsidRPr="00EF67F8">
        <w:rPr>
          <w:rFonts w:ascii="Calibri" w:hAnsi="Calibri"/>
        </w:rPr>
        <w:t>m the bread of life. I</w:t>
      </w:r>
      <w:r w:rsidR="0076351C">
        <w:rPr>
          <w:rFonts w:ascii="Calibri" w:hAnsi="Calibri"/>
        </w:rPr>
        <w:t xml:space="preserve"> a</w:t>
      </w:r>
      <w:r w:rsidRPr="00EF67F8">
        <w:rPr>
          <w:rFonts w:ascii="Calibri" w:hAnsi="Calibri"/>
        </w:rPr>
        <w:t>m what you guys need, not the loaves of bread. He goes on at the end of John 6 and says, “If you don't eat my flesh and drink my blood, you won't have any part of me.” Why is Jesus using such language? He wants people to not be married to the miracle, He wants people to be married to the man</w:t>
      </w:r>
      <w:r w:rsidR="003A5463">
        <w:rPr>
          <w:rFonts w:ascii="Calibri" w:hAnsi="Calibri"/>
        </w:rPr>
        <w:t>. T</w:t>
      </w:r>
      <w:r w:rsidRPr="00EF67F8">
        <w:rPr>
          <w:rFonts w:ascii="Calibri" w:hAnsi="Calibri"/>
        </w:rPr>
        <w:t xml:space="preserve">he man is Jesus. </w:t>
      </w:r>
    </w:p>
    <w:p w14:paraId="292C5F0F" w14:textId="77777777" w:rsidR="00EF67F8" w:rsidRPr="00EF67F8" w:rsidRDefault="00EF67F8" w:rsidP="00EF67F8">
      <w:pPr>
        <w:spacing w:line="276" w:lineRule="auto"/>
        <w:rPr>
          <w:rFonts w:ascii="Calibri" w:hAnsi="Calibri"/>
        </w:rPr>
      </w:pPr>
    </w:p>
    <w:p w14:paraId="26477E3E" w14:textId="59E10226" w:rsidR="00EF67F8" w:rsidRPr="00EF67F8" w:rsidRDefault="00EF67F8" w:rsidP="00EF67F8">
      <w:pPr>
        <w:spacing w:line="276" w:lineRule="auto"/>
        <w:rPr>
          <w:rFonts w:ascii="Calibri" w:hAnsi="Calibri"/>
        </w:rPr>
      </w:pPr>
      <w:r w:rsidRPr="00EF67F8">
        <w:rPr>
          <w:rFonts w:ascii="Calibri" w:hAnsi="Calibri"/>
        </w:rPr>
        <w:t xml:space="preserve">We don't seek Jesus just for what He might do for us, or for entertainment purposes, or just so we'll feel a little bit better about ourselves. God wants us to meet His Son in a personal and intimate way. That's why Jesus transforms. He transforms cities. He transforms households. He transforms relationships. He transforms marriages. He transforms everything about us. To come into contact with Jesus is to begin to have our heart transformed. </w:t>
      </w:r>
    </w:p>
    <w:p w14:paraId="1FC2E86B" w14:textId="77777777" w:rsidR="00EF67F8" w:rsidRPr="00EF67F8" w:rsidRDefault="00EF67F8" w:rsidP="00EF67F8">
      <w:pPr>
        <w:spacing w:line="276" w:lineRule="auto"/>
        <w:rPr>
          <w:rFonts w:ascii="Calibri" w:hAnsi="Calibri"/>
        </w:rPr>
      </w:pPr>
    </w:p>
    <w:p w14:paraId="135B06D3" w14:textId="2BC0E321" w:rsidR="00EF67F8" w:rsidRPr="00EF67F8" w:rsidRDefault="00EF67F8" w:rsidP="00EF67F8">
      <w:pPr>
        <w:spacing w:line="276" w:lineRule="auto"/>
        <w:rPr>
          <w:rFonts w:ascii="Calibri" w:hAnsi="Calibri"/>
        </w:rPr>
      </w:pPr>
      <w:r w:rsidRPr="00EF67F8">
        <w:rPr>
          <w:rFonts w:ascii="Calibri" w:hAnsi="Calibri"/>
        </w:rPr>
        <w:t>Jesus has so much to say to us today. Our culture needs Jesus. Our lives, our families need Jesus. Jesus is the one who cares. He touches, He motivates, He delivers, and He transforms. That</w:t>
      </w:r>
      <w:r w:rsidR="0076351C">
        <w:rPr>
          <w:rFonts w:ascii="Calibri" w:hAnsi="Calibri"/>
        </w:rPr>
        <w:t xml:space="preserve"> i</w:t>
      </w:r>
      <w:r w:rsidRPr="00EF67F8">
        <w:rPr>
          <w:rFonts w:ascii="Calibri" w:hAnsi="Calibri"/>
        </w:rPr>
        <w:t>s why He is the greatest. That</w:t>
      </w:r>
      <w:r w:rsidR="0076351C">
        <w:rPr>
          <w:rFonts w:ascii="Calibri" w:hAnsi="Calibri"/>
        </w:rPr>
        <w:t xml:space="preserve"> i</w:t>
      </w:r>
      <w:r w:rsidRPr="00EF67F8">
        <w:rPr>
          <w:rFonts w:ascii="Calibri" w:hAnsi="Calibri"/>
        </w:rPr>
        <w:t xml:space="preserve">s why Jesus is the Son of God. </w:t>
      </w:r>
    </w:p>
    <w:p w14:paraId="262177BD" w14:textId="77777777" w:rsidR="00EF67F8" w:rsidRPr="00EF67F8" w:rsidRDefault="00EF67F8" w:rsidP="00EF67F8">
      <w:pPr>
        <w:spacing w:line="276" w:lineRule="auto"/>
        <w:rPr>
          <w:rFonts w:ascii="Calibri" w:hAnsi="Calibri"/>
        </w:rPr>
      </w:pPr>
    </w:p>
    <w:p w14:paraId="008B3009" w14:textId="377C4B80" w:rsidR="00EF67F8" w:rsidRPr="00EF67F8" w:rsidRDefault="00EF67F8" w:rsidP="00EF67F8">
      <w:pPr>
        <w:spacing w:line="276" w:lineRule="auto"/>
        <w:rPr>
          <w:rFonts w:ascii="Calibri" w:hAnsi="Calibri"/>
          <w:sz w:val="28"/>
          <w:szCs w:val="28"/>
        </w:rPr>
      </w:pPr>
      <w:r w:rsidRPr="00EF67F8">
        <w:rPr>
          <w:rFonts w:ascii="Calibri" w:hAnsi="Calibri"/>
        </w:rPr>
        <w:br w:type="page"/>
      </w:r>
      <w:r w:rsidRPr="00EF67F8">
        <w:rPr>
          <w:rFonts w:ascii="Calibri" w:hAnsi="Calibri"/>
          <w:b/>
          <w:bCs/>
          <w:sz w:val="28"/>
          <w:szCs w:val="28"/>
          <w:u w:val="single"/>
        </w:rPr>
        <w:lastRenderedPageBreak/>
        <w:t>OUTLINE</w:t>
      </w:r>
    </w:p>
    <w:p w14:paraId="76BE6D9B" w14:textId="77777777" w:rsidR="00EF67F8" w:rsidRPr="00EF67F8" w:rsidRDefault="00EF67F8" w:rsidP="00EF67F8">
      <w:pPr>
        <w:spacing w:line="276" w:lineRule="auto"/>
        <w:rPr>
          <w:rFonts w:ascii="Calibri" w:hAnsi="Calibri"/>
          <w:i/>
          <w:iCs/>
        </w:rPr>
      </w:pPr>
    </w:p>
    <w:p w14:paraId="027FD730" w14:textId="77777777" w:rsidR="00EF67F8" w:rsidRPr="00EF67F8" w:rsidRDefault="00EF67F8" w:rsidP="00EF67F8">
      <w:pPr>
        <w:spacing w:line="276" w:lineRule="auto"/>
        <w:rPr>
          <w:rFonts w:ascii="Calibri" w:hAnsi="Calibri"/>
          <w:i/>
          <w:iCs/>
        </w:rPr>
      </w:pPr>
      <w:r w:rsidRPr="00EF67F8">
        <w:rPr>
          <w:rFonts w:ascii="Calibri" w:hAnsi="Calibri"/>
          <w:i/>
          <w:iCs/>
        </w:rPr>
        <w:t>5 Benefits to having Jesus in your life…</w:t>
      </w:r>
    </w:p>
    <w:p w14:paraId="7D6EFF76" w14:textId="77777777" w:rsidR="00EF67F8" w:rsidRPr="00EF67F8" w:rsidRDefault="00EF67F8" w:rsidP="00EF67F8">
      <w:pPr>
        <w:spacing w:line="276" w:lineRule="auto"/>
        <w:rPr>
          <w:rFonts w:ascii="Calibri" w:hAnsi="Calibri"/>
        </w:rPr>
      </w:pPr>
    </w:p>
    <w:p w14:paraId="264B4676" w14:textId="77777777" w:rsidR="00EF67F8" w:rsidRPr="00EF67F8" w:rsidRDefault="00EF67F8" w:rsidP="00EF67F8">
      <w:pPr>
        <w:spacing w:line="276" w:lineRule="auto"/>
        <w:rPr>
          <w:rFonts w:ascii="Calibri" w:hAnsi="Calibri"/>
          <w:b/>
          <w:bCs/>
        </w:rPr>
      </w:pPr>
      <w:r w:rsidRPr="00EF67F8">
        <w:rPr>
          <w:rFonts w:ascii="Calibri" w:hAnsi="Calibri"/>
          <w:b/>
          <w:bCs/>
        </w:rPr>
        <w:t>1. Jesus Cares</w:t>
      </w:r>
    </w:p>
    <w:p w14:paraId="30DAD956" w14:textId="77777777" w:rsidR="00EF67F8" w:rsidRPr="00EF67F8" w:rsidRDefault="00EF67F8" w:rsidP="00EF67F8">
      <w:pPr>
        <w:spacing w:line="276" w:lineRule="auto"/>
        <w:rPr>
          <w:rFonts w:ascii="Calibri" w:hAnsi="Calibri"/>
        </w:rPr>
      </w:pPr>
    </w:p>
    <w:p w14:paraId="56D0821F" w14:textId="69FA496F" w:rsidR="00EF67F8" w:rsidRPr="00EF67F8" w:rsidRDefault="003A5463" w:rsidP="00EF67F8">
      <w:pPr>
        <w:spacing w:line="276" w:lineRule="auto"/>
        <w:rPr>
          <w:rFonts w:ascii="Calibri" w:hAnsi="Calibri"/>
        </w:rPr>
      </w:pPr>
      <w:r>
        <w:rPr>
          <w:rFonts w:ascii="Calibri" w:hAnsi="Calibri"/>
        </w:rPr>
        <w:t>“</w:t>
      </w:r>
      <w:r w:rsidR="00EF67F8" w:rsidRPr="00EF67F8">
        <w:rPr>
          <w:rFonts w:ascii="Calibri" w:hAnsi="Calibri"/>
        </w:rPr>
        <w:t>As soon as they left the synagogue, they went into Simon and Andrew’s house with James and John. Simon’s mother-in-law was lying in bed with a fever, and they told him about her at once.</w:t>
      </w:r>
      <w:r>
        <w:rPr>
          <w:rFonts w:ascii="Calibri" w:hAnsi="Calibri"/>
        </w:rPr>
        <w:t>”</w:t>
      </w:r>
      <w:r w:rsidR="00EF67F8" w:rsidRPr="00EF67F8">
        <w:rPr>
          <w:rFonts w:ascii="Calibri" w:hAnsi="Calibri"/>
        </w:rPr>
        <w:t xml:space="preserve"> Mark 1:29-30 (CSB)</w:t>
      </w:r>
    </w:p>
    <w:p w14:paraId="181CBCDA" w14:textId="77777777" w:rsidR="00EF67F8" w:rsidRPr="00EF67F8" w:rsidRDefault="00EF67F8" w:rsidP="00EF67F8">
      <w:pPr>
        <w:spacing w:line="276" w:lineRule="auto"/>
        <w:rPr>
          <w:rFonts w:ascii="Calibri" w:hAnsi="Calibri"/>
        </w:rPr>
      </w:pPr>
    </w:p>
    <w:p w14:paraId="2185A5A7" w14:textId="77777777" w:rsidR="00EF67F8" w:rsidRPr="00EF67F8" w:rsidRDefault="00EF67F8" w:rsidP="00EF67F8">
      <w:pPr>
        <w:spacing w:line="276" w:lineRule="auto"/>
        <w:rPr>
          <w:rFonts w:ascii="Calibri" w:hAnsi="Calibri"/>
          <w:b/>
          <w:bCs/>
        </w:rPr>
      </w:pPr>
      <w:r w:rsidRPr="00EF67F8">
        <w:rPr>
          <w:rFonts w:ascii="Calibri" w:hAnsi="Calibri"/>
          <w:b/>
          <w:bCs/>
        </w:rPr>
        <w:t>2. Jesus Touches</w:t>
      </w:r>
    </w:p>
    <w:p w14:paraId="1F30C2D3" w14:textId="77777777" w:rsidR="00EF67F8" w:rsidRPr="00EF67F8" w:rsidRDefault="00EF67F8" w:rsidP="00EF67F8">
      <w:pPr>
        <w:spacing w:line="276" w:lineRule="auto"/>
        <w:rPr>
          <w:rFonts w:ascii="Calibri" w:hAnsi="Calibri"/>
        </w:rPr>
      </w:pPr>
    </w:p>
    <w:p w14:paraId="2CAED33F" w14:textId="60CBE18B" w:rsidR="00EF67F8" w:rsidRPr="00EF67F8" w:rsidRDefault="003A5463" w:rsidP="00EF67F8">
      <w:pPr>
        <w:spacing w:line="276" w:lineRule="auto"/>
        <w:rPr>
          <w:rFonts w:ascii="Calibri" w:hAnsi="Calibri"/>
        </w:rPr>
      </w:pPr>
      <w:r>
        <w:rPr>
          <w:rFonts w:ascii="Calibri" w:hAnsi="Calibri"/>
        </w:rPr>
        <w:t>“</w:t>
      </w:r>
      <w:r w:rsidR="00EF67F8" w:rsidRPr="00EF67F8">
        <w:rPr>
          <w:rFonts w:ascii="Calibri" w:hAnsi="Calibri"/>
        </w:rPr>
        <w:t>Simon’s mother-in-law was lying in bed with a fever, and they told him about her at once. So he went to her, took her by the hand, and raised her up. The fever left her, and she began to serve them.</w:t>
      </w:r>
      <w:r>
        <w:rPr>
          <w:rFonts w:ascii="Calibri" w:hAnsi="Calibri"/>
        </w:rPr>
        <w:t>”</w:t>
      </w:r>
      <w:r w:rsidR="00EF67F8" w:rsidRPr="00EF67F8">
        <w:rPr>
          <w:rFonts w:ascii="Calibri" w:hAnsi="Calibri"/>
        </w:rPr>
        <w:t xml:space="preserve"> Mark 1:30-31 (CSB)</w:t>
      </w:r>
    </w:p>
    <w:p w14:paraId="49EAF360" w14:textId="77777777" w:rsidR="00EF67F8" w:rsidRPr="00EF67F8" w:rsidRDefault="00EF67F8" w:rsidP="00EF67F8">
      <w:pPr>
        <w:spacing w:line="276" w:lineRule="auto"/>
        <w:rPr>
          <w:rFonts w:ascii="Calibri" w:hAnsi="Calibri"/>
        </w:rPr>
      </w:pPr>
    </w:p>
    <w:p w14:paraId="55877B65" w14:textId="07297F1C" w:rsidR="00EF67F8" w:rsidRPr="00EF67F8" w:rsidRDefault="003A5463" w:rsidP="00EF67F8">
      <w:pPr>
        <w:spacing w:line="276" w:lineRule="auto"/>
        <w:rPr>
          <w:rFonts w:ascii="Calibri" w:hAnsi="Calibri"/>
        </w:rPr>
      </w:pPr>
      <w:r>
        <w:rPr>
          <w:rFonts w:ascii="Calibri" w:hAnsi="Calibri"/>
        </w:rPr>
        <w:t>“</w:t>
      </w:r>
      <w:r w:rsidR="00EF67F8" w:rsidRPr="00EF67F8">
        <w:rPr>
          <w:rFonts w:ascii="Calibri" w:hAnsi="Calibri"/>
        </w:rPr>
        <w:t xml:space="preserve">Then a man with leprosy came to him and, on his knees, begged him, </w:t>
      </w:r>
      <w:r>
        <w:rPr>
          <w:rFonts w:ascii="Calibri" w:hAnsi="Calibri"/>
        </w:rPr>
        <w:t>‘</w:t>
      </w:r>
      <w:r w:rsidR="00EF67F8" w:rsidRPr="00EF67F8">
        <w:rPr>
          <w:rFonts w:ascii="Calibri" w:hAnsi="Calibri"/>
        </w:rPr>
        <w:t>If you are willing, you can make me clean.</w:t>
      </w:r>
      <w:r>
        <w:rPr>
          <w:rFonts w:ascii="Calibri" w:hAnsi="Calibri"/>
        </w:rPr>
        <w:t xml:space="preserve">’ </w:t>
      </w:r>
      <w:r w:rsidR="00EF67F8" w:rsidRPr="00EF67F8">
        <w:rPr>
          <w:rFonts w:ascii="Calibri" w:hAnsi="Calibri"/>
        </w:rPr>
        <w:t xml:space="preserve">Moved with compassion, Jesus reached out his hand and touched him. </w:t>
      </w:r>
      <w:r>
        <w:rPr>
          <w:rFonts w:ascii="Calibri" w:hAnsi="Calibri"/>
        </w:rPr>
        <w:t>‘</w:t>
      </w:r>
      <w:r w:rsidR="00EF67F8" w:rsidRPr="00EF67F8">
        <w:rPr>
          <w:rFonts w:ascii="Calibri" w:hAnsi="Calibri"/>
        </w:rPr>
        <w:t>I am willing,</w:t>
      </w:r>
      <w:r>
        <w:rPr>
          <w:rFonts w:ascii="Calibri" w:hAnsi="Calibri"/>
        </w:rPr>
        <w:t>’</w:t>
      </w:r>
      <w:r w:rsidR="00EF67F8" w:rsidRPr="00EF67F8">
        <w:rPr>
          <w:rFonts w:ascii="Calibri" w:hAnsi="Calibri"/>
        </w:rPr>
        <w:t xml:space="preserve"> he told him. </w:t>
      </w:r>
      <w:r>
        <w:rPr>
          <w:rFonts w:ascii="Calibri" w:hAnsi="Calibri"/>
        </w:rPr>
        <w:t>‘</w:t>
      </w:r>
      <w:r w:rsidR="00EF67F8" w:rsidRPr="00EF67F8">
        <w:rPr>
          <w:rFonts w:ascii="Calibri" w:hAnsi="Calibri"/>
        </w:rPr>
        <w:t>Be made clean.</w:t>
      </w:r>
      <w:r>
        <w:rPr>
          <w:rFonts w:ascii="Calibri" w:hAnsi="Calibri"/>
        </w:rPr>
        <w:t>’”</w:t>
      </w:r>
      <w:r w:rsidR="00EF67F8" w:rsidRPr="00EF67F8">
        <w:rPr>
          <w:rFonts w:ascii="Calibri" w:hAnsi="Calibri"/>
        </w:rPr>
        <w:t xml:space="preserve"> Mark 1:40-41 (CSB)</w:t>
      </w:r>
    </w:p>
    <w:p w14:paraId="4995C382" w14:textId="77777777" w:rsidR="00EF67F8" w:rsidRPr="00EF67F8" w:rsidRDefault="00EF67F8" w:rsidP="00EF67F8">
      <w:pPr>
        <w:spacing w:line="276" w:lineRule="auto"/>
        <w:rPr>
          <w:rFonts w:ascii="Calibri" w:hAnsi="Calibri"/>
        </w:rPr>
      </w:pPr>
    </w:p>
    <w:p w14:paraId="117A28B2" w14:textId="77777777" w:rsidR="00EF67F8" w:rsidRPr="00EF67F8" w:rsidRDefault="00EF67F8" w:rsidP="00EF67F8">
      <w:pPr>
        <w:spacing w:line="276" w:lineRule="auto"/>
        <w:rPr>
          <w:rFonts w:ascii="Calibri" w:hAnsi="Calibri"/>
          <w:b/>
          <w:bCs/>
        </w:rPr>
      </w:pPr>
      <w:r w:rsidRPr="00EF67F8">
        <w:rPr>
          <w:rFonts w:ascii="Calibri" w:hAnsi="Calibri"/>
          <w:b/>
          <w:bCs/>
        </w:rPr>
        <w:t>3. Jesus Motivates</w:t>
      </w:r>
    </w:p>
    <w:p w14:paraId="1677FFAC" w14:textId="77777777" w:rsidR="00EF67F8" w:rsidRPr="00EF67F8" w:rsidRDefault="00EF67F8" w:rsidP="00EF67F8">
      <w:pPr>
        <w:spacing w:line="276" w:lineRule="auto"/>
        <w:rPr>
          <w:rFonts w:ascii="Calibri" w:hAnsi="Calibri"/>
        </w:rPr>
      </w:pPr>
    </w:p>
    <w:p w14:paraId="14981625" w14:textId="2B35B37F" w:rsidR="00EF67F8" w:rsidRPr="00EF67F8" w:rsidRDefault="003A5463" w:rsidP="00EF67F8">
      <w:pPr>
        <w:spacing w:line="276" w:lineRule="auto"/>
        <w:rPr>
          <w:rFonts w:ascii="Calibri" w:hAnsi="Calibri"/>
        </w:rPr>
      </w:pPr>
      <w:r>
        <w:rPr>
          <w:rFonts w:ascii="Calibri" w:hAnsi="Calibri"/>
        </w:rPr>
        <w:t>“</w:t>
      </w:r>
      <w:r w:rsidR="00EF67F8" w:rsidRPr="00EF67F8">
        <w:rPr>
          <w:rFonts w:ascii="Calibri" w:hAnsi="Calibri"/>
        </w:rPr>
        <w:t>So he went to her, took her by the hand, and raised her up. The fever left her, and she began to serve them.</w:t>
      </w:r>
      <w:r>
        <w:rPr>
          <w:rFonts w:ascii="Calibri" w:hAnsi="Calibri"/>
        </w:rPr>
        <w:t>”</w:t>
      </w:r>
      <w:r w:rsidR="00EF67F8" w:rsidRPr="00EF67F8">
        <w:rPr>
          <w:rFonts w:ascii="Calibri" w:hAnsi="Calibri"/>
        </w:rPr>
        <w:t xml:space="preserve"> Mark 1:31 (CSB)</w:t>
      </w:r>
    </w:p>
    <w:p w14:paraId="299646CF" w14:textId="77777777" w:rsidR="00EF67F8" w:rsidRPr="00EF67F8" w:rsidRDefault="00EF67F8" w:rsidP="00EF67F8">
      <w:pPr>
        <w:spacing w:line="276" w:lineRule="auto"/>
        <w:rPr>
          <w:rFonts w:ascii="Calibri" w:hAnsi="Calibri"/>
        </w:rPr>
      </w:pPr>
    </w:p>
    <w:p w14:paraId="052743FA" w14:textId="77777777" w:rsidR="00EF67F8" w:rsidRPr="00EF67F8" w:rsidRDefault="00EF67F8" w:rsidP="00EF67F8">
      <w:pPr>
        <w:spacing w:line="276" w:lineRule="auto"/>
        <w:rPr>
          <w:rFonts w:ascii="Calibri" w:hAnsi="Calibri"/>
          <w:b/>
          <w:bCs/>
        </w:rPr>
      </w:pPr>
      <w:r w:rsidRPr="00EF67F8">
        <w:rPr>
          <w:rFonts w:ascii="Calibri" w:hAnsi="Calibri"/>
          <w:b/>
          <w:bCs/>
        </w:rPr>
        <w:t>4. Jesus Delivers</w:t>
      </w:r>
    </w:p>
    <w:p w14:paraId="4E6779F4" w14:textId="77777777" w:rsidR="00EF67F8" w:rsidRPr="00EF67F8" w:rsidRDefault="00EF67F8" w:rsidP="00EF67F8">
      <w:pPr>
        <w:spacing w:line="276" w:lineRule="auto"/>
        <w:rPr>
          <w:rFonts w:ascii="Calibri" w:hAnsi="Calibri"/>
        </w:rPr>
      </w:pPr>
    </w:p>
    <w:p w14:paraId="72BE5EF4" w14:textId="70A5D248" w:rsidR="00EF67F8" w:rsidRPr="00EF67F8" w:rsidRDefault="003A5463" w:rsidP="00EF67F8">
      <w:pPr>
        <w:spacing w:line="276" w:lineRule="auto"/>
        <w:rPr>
          <w:rFonts w:ascii="Calibri" w:hAnsi="Calibri"/>
        </w:rPr>
      </w:pPr>
      <w:r>
        <w:rPr>
          <w:rFonts w:ascii="Calibri" w:hAnsi="Calibri"/>
        </w:rPr>
        <w:t>“</w:t>
      </w:r>
      <w:r w:rsidR="00EF67F8" w:rsidRPr="00EF67F8">
        <w:rPr>
          <w:rFonts w:ascii="Calibri" w:hAnsi="Calibri"/>
        </w:rPr>
        <w:t>When evening came, after the sun had set, they brought to him all those who were sick and demon-possessed. The whole town was assembled at the door, and he healed many who were sick with various diseases and drove out many demons…</w:t>
      </w:r>
      <w:r>
        <w:rPr>
          <w:rFonts w:ascii="Calibri" w:hAnsi="Calibri"/>
        </w:rPr>
        <w:t>”</w:t>
      </w:r>
      <w:r w:rsidR="00EF67F8" w:rsidRPr="00EF67F8">
        <w:rPr>
          <w:rFonts w:ascii="Calibri" w:hAnsi="Calibri"/>
        </w:rPr>
        <w:t xml:space="preserve"> Mark 1:32-34 (CSB)</w:t>
      </w:r>
    </w:p>
    <w:p w14:paraId="0C4DA444" w14:textId="77777777" w:rsidR="00EF67F8" w:rsidRPr="00EF67F8" w:rsidRDefault="00EF67F8" w:rsidP="00EF67F8">
      <w:pPr>
        <w:spacing w:line="276" w:lineRule="auto"/>
        <w:rPr>
          <w:rFonts w:ascii="Calibri" w:hAnsi="Calibri"/>
        </w:rPr>
      </w:pPr>
    </w:p>
    <w:p w14:paraId="19A36E4A" w14:textId="50F146DE" w:rsidR="00EF67F8" w:rsidRPr="00EF67F8" w:rsidRDefault="003A5463" w:rsidP="00EF67F8">
      <w:pPr>
        <w:spacing w:line="276" w:lineRule="auto"/>
        <w:rPr>
          <w:rFonts w:ascii="Calibri" w:hAnsi="Calibri"/>
        </w:rPr>
      </w:pPr>
      <w:r>
        <w:rPr>
          <w:rFonts w:ascii="Calibri" w:hAnsi="Calibri"/>
        </w:rPr>
        <w:t>“</w:t>
      </w:r>
      <w:r w:rsidR="00EF67F8" w:rsidRPr="00EF67F8">
        <w:rPr>
          <w:rFonts w:ascii="Calibri" w:hAnsi="Calibri"/>
        </w:rPr>
        <w:t>So He was not able to do any miracles there, except that He laid His hands on a few sick people and healed them. And He was amazed at their unbelief.</w:t>
      </w:r>
      <w:r>
        <w:rPr>
          <w:rFonts w:ascii="Calibri" w:hAnsi="Calibri"/>
        </w:rPr>
        <w:t>”</w:t>
      </w:r>
      <w:r w:rsidR="00EF67F8" w:rsidRPr="00EF67F8">
        <w:rPr>
          <w:rFonts w:ascii="Calibri" w:hAnsi="Calibri"/>
        </w:rPr>
        <w:t xml:space="preserve"> Mark 6:5-6 (CSB)</w:t>
      </w:r>
    </w:p>
    <w:p w14:paraId="2DCADF75" w14:textId="77777777" w:rsidR="00EF67F8" w:rsidRPr="00EF67F8" w:rsidRDefault="00EF67F8" w:rsidP="00EF67F8">
      <w:pPr>
        <w:spacing w:line="276" w:lineRule="auto"/>
        <w:rPr>
          <w:rFonts w:ascii="Calibri" w:hAnsi="Calibri"/>
        </w:rPr>
      </w:pPr>
    </w:p>
    <w:p w14:paraId="5AEB456C" w14:textId="77777777" w:rsidR="00EF67F8" w:rsidRPr="00EF67F8" w:rsidRDefault="00EF67F8" w:rsidP="00EF67F8">
      <w:pPr>
        <w:spacing w:line="276" w:lineRule="auto"/>
        <w:rPr>
          <w:rFonts w:ascii="Calibri" w:hAnsi="Calibri"/>
          <w:b/>
          <w:bCs/>
        </w:rPr>
      </w:pPr>
      <w:r w:rsidRPr="00EF67F8">
        <w:rPr>
          <w:rFonts w:ascii="Calibri" w:hAnsi="Calibri"/>
          <w:b/>
          <w:bCs/>
        </w:rPr>
        <w:t>5. Jesus Transforms</w:t>
      </w:r>
    </w:p>
    <w:p w14:paraId="0ED329BD" w14:textId="77777777" w:rsidR="00EF67F8" w:rsidRPr="00EF67F8" w:rsidRDefault="00EF67F8" w:rsidP="00EF67F8">
      <w:pPr>
        <w:spacing w:line="276" w:lineRule="auto"/>
        <w:rPr>
          <w:rFonts w:ascii="Calibri" w:hAnsi="Calibri"/>
        </w:rPr>
      </w:pPr>
    </w:p>
    <w:p w14:paraId="12E548F9" w14:textId="63D19384" w:rsidR="009D7446" w:rsidRPr="00AA5ED6" w:rsidRDefault="003A5463" w:rsidP="009E4AB7">
      <w:pPr>
        <w:spacing w:line="276" w:lineRule="auto"/>
        <w:rPr>
          <w:rFonts w:ascii="Calibri" w:hAnsi="Calibri"/>
        </w:rPr>
      </w:pPr>
      <w:r>
        <w:rPr>
          <w:rFonts w:ascii="Calibri" w:hAnsi="Calibri"/>
        </w:rPr>
        <w:t>“</w:t>
      </w:r>
      <w:r w:rsidR="00EF67F8" w:rsidRPr="00EF67F8">
        <w:rPr>
          <w:rFonts w:ascii="Calibri" w:hAnsi="Calibri"/>
        </w:rPr>
        <w:t>The whole town was assembled at the door…</w:t>
      </w:r>
      <w:r>
        <w:rPr>
          <w:rFonts w:ascii="Calibri" w:hAnsi="Calibri"/>
        </w:rPr>
        <w:t>”</w:t>
      </w:r>
      <w:r w:rsidR="00EF67F8" w:rsidRPr="00EF67F8">
        <w:rPr>
          <w:rFonts w:ascii="Calibri" w:hAnsi="Calibri"/>
        </w:rPr>
        <w:t xml:space="preserve"> Mark 1:33 (CSB)</w:t>
      </w: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FA05" w14:textId="77777777" w:rsidR="006B04C8" w:rsidRDefault="006B04C8">
      <w:r>
        <w:separator/>
      </w:r>
    </w:p>
  </w:endnote>
  <w:endnote w:type="continuationSeparator" w:id="0">
    <w:p w14:paraId="32739932" w14:textId="77777777" w:rsidR="006B04C8" w:rsidRDefault="006B04C8">
      <w:r>
        <w:continuationSeparator/>
      </w:r>
    </w:p>
  </w:endnote>
  <w:endnote w:type="continuationNotice" w:id="1">
    <w:p w14:paraId="123BF0E9" w14:textId="77777777" w:rsidR="006B04C8" w:rsidRDefault="006B0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42364" w14:textId="77777777" w:rsidR="00975229" w:rsidRDefault="00975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37C15A11" w:rsidR="000D064C" w:rsidRPr="00E001F4" w:rsidRDefault="005E7A87" w:rsidP="00E001F4">
    <w:pPr>
      <w:pStyle w:val="Footer"/>
      <w:jc w:val="right"/>
      <w:rPr>
        <w:rFonts w:ascii="Calibri" w:hAnsi="Calibri"/>
      </w:rPr>
    </w:pPr>
    <w:r>
      <w:tab/>
    </w:r>
    <w:r w:rsidR="00AA5ED6">
      <w:rPr>
        <w:rFonts w:ascii="Calibri" w:hAnsi="Calibri"/>
        <w:b/>
        <w:bCs/>
      </w:rPr>
      <w:t>Walk This Way</w:t>
    </w:r>
    <w:r w:rsidR="000D064C" w:rsidRPr="00E001F4">
      <w:rPr>
        <w:rFonts w:ascii="Calibri" w:hAnsi="Calibri"/>
        <w:b/>
        <w:bCs/>
      </w:rPr>
      <w:t>—</w:t>
    </w:r>
    <w:r w:rsidR="00EF67F8">
      <w:rPr>
        <w:rFonts w:ascii="Calibri" w:hAnsi="Calibri"/>
        <w:b/>
        <w:bCs/>
      </w:rPr>
      <w:t>Jesus In The House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B38FD" w14:textId="77777777" w:rsidR="00975229" w:rsidRDefault="009752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D69F3" w14:textId="77777777" w:rsidR="006B04C8" w:rsidRDefault="006B04C8">
      <w:r>
        <w:separator/>
      </w:r>
    </w:p>
  </w:footnote>
  <w:footnote w:type="continuationSeparator" w:id="0">
    <w:p w14:paraId="475EF2ED" w14:textId="77777777" w:rsidR="006B04C8" w:rsidRDefault="006B04C8">
      <w:r>
        <w:continuationSeparator/>
      </w:r>
    </w:p>
  </w:footnote>
  <w:footnote w:type="continuationNotice" w:id="1">
    <w:p w14:paraId="5BEB9B28" w14:textId="77777777" w:rsidR="006B04C8" w:rsidRDefault="006B04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C0D5D"/>
    <w:rsid w:val="002D3E02"/>
    <w:rsid w:val="002D6A4B"/>
    <w:rsid w:val="002D6FF3"/>
    <w:rsid w:val="002E1AD4"/>
    <w:rsid w:val="002F3A62"/>
    <w:rsid w:val="002F6231"/>
    <w:rsid w:val="00313F0F"/>
    <w:rsid w:val="00327235"/>
    <w:rsid w:val="003351DD"/>
    <w:rsid w:val="003360D2"/>
    <w:rsid w:val="0034188B"/>
    <w:rsid w:val="00346C31"/>
    <w:rsid w:val="003749C4"/>
    <w:rsid w:val="00386B56"/>
    <w:rsid w:val="00394E73"/>
    <w:rsid w:val="00397EA2"/>
    <w:rsid w:val="003A5463"/>
    <w:rsid w:val="003D2E36"/>
    <w:rsid w:val="003E0C7C"/>
    <w:rsid w:val="003E3313"/>
    <w:rsid w:val="003E6080"/>
    <w:rsid w:val="003E659E"/>
    <w:rsid w:val="003F23DC"/>
    <w:rsid w:val="003F6FC6"/>
    <w:rsid w:val="00403663"/>
    <w:rsid w:val="00404A59"/>
    <w:rsid w:val="0042042A"/>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37B76"/>
    <w:rsid w:val="00554E4A"/>
    <w:rsid w:val="0057422B"/>
    <w:rsid w:val="00582FFE"/>
    <w:rsid w:val="00585F84"/>
    <w:rsid w:val="005922EB"/>
    <w:rsid w:val="005B2103"/>
    <w:rsid w:val="005B43AA"/>
    <w:rsid w:val="005B5A7B"/>
    <w:rsid w:val="005D45B6"/>
    <w:rsid w:val="005E0F10"/>
    <w:rsid w:val="005E1B8C"/>
    <w:rsid w:val="005E3D64"/>
    <w:rsid w:val="005E7A87"/>
    <w:rsid w:val="0062720A"/>
    <w:rsid w:val="00631CBE"/>
    <w:rsid w:val="006652C7"/>
    <w:rsid w:val="006666D7"/>
    <w:rsid w:val="00676E96"/>
    <w:rsid w:val="006A24A7"/>
    <w:rsid w:val="006A6FCB"/>
    <w:rsid w:val="006B04C8"/>
    <w:rsid w:val="006B7862"/>
    <w:rsid w:val="006C4559"/>
    <w:rsid w:val="006D24DF"/>
    <w:rsid w:val="006D3136"/>
    <w:rsid w:val="006D3F80"/>
    <w:rsid w:val="006D5364"/>
    <w:rsid w:val="006E4F39"/>
    <w:rsid w:val="006E77E6"/>
    <w:rsid w:val="00702914"/>
    <w:rsid w:val="007630E7"/>
    <w:rsid w:val="0076351C"/>
    <w:rsid w:val="00791189"/>
    <w:rsid w:val="007960BA"/>
    <w:rsid w:val="007A6325"/>
    <w:rsid w:val="007C5C95"/>
    <w:rsid w:val="007E1319"/>
    <w:rsid w:val="007F5E3F"/>
    <w:rsid w:val="008073BF"/>
    <w:rsid w:val="008356BD"/>
    <w:rsid w:val="0084063F"/>
    <w:rsid w:val="00866B7A"/>
    <w:rsid w:val="00870C4A"/>
    <w:rsid w:val="00872B1A"/>
    <w:rsid w:val="00890144"/>
    <w:rsid w:val="00894E92"/>
    <w:rsid w:val="00895E2E"/>
    <w:rsid w:val="008A20D5"/>
    <w:rsid w:val="008B653B"/>
    <w:rsid w:val="008C653F"/>
    <w:rsid w:val="00900608"/>
    <w:rsid w:val="00907C7C"/>
    <w:rsid w:val="0091120A"/>
    <w:rsid w:val="00911AC1"/>
    <w:rsid w:val="00915AB5"/>
    <w:rsid w:val="009175B4"/>
    <w:rsid w:val="00923C10"/>
    <w:rsid w:val="00937628"/>
    <w:rsid w:val="009417A7"/>
    <w:rsid w:val="00951E3F"/>
    <w:rsid w:val="00956D2C"/>
    <w:rsid w:val="00963031"/>
    <w:rsid w:val="00972B7A"/>
    <w:rsid w:val="00975229"/>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1A03"/>
    <w:rsid w:val="00A43A90"/>
    <w:rsid w:val="00A51274"/>
    <w:rsid w:val="00A51B63"/>
    <w:rsid w:val="00A64FC4"/>
    <w:rsid w:val="00A83591"/>
    <w:rsid w:val="00AA5ED6"/>
    <w:rsid w:val="00AB12C5"/>
    <w:rsid w:val="00AC1B83"/>
    <w:rsid w:val="00AF468A"/>
    <w:rsid w:val="00B03B8B"/>
    <w:rsid w:val="00B10327"/>
    <w:rsid w:val="00B158DB"/>
    <w:rsid w:val="00B3092B"/>
    <w:rsid w:val="00B3241E"/>
    <w:rsid w:val="00B40364"/>
    <w:rsid w:val="00B56A4D"/>
    <w:rsid w:val="00B604D0"/>
    <w:rsid w:val="00B92770"/>
    <w:rsid w:val="00B940D4"/>
    <w:rsid w:val="00BA7A74"/>
    <w:rsid w:val="00BB7AF0"/>
    <w:rsid w:val="00BC10B4"/>
    <w:rsid w:val="00BD145D"/>
    <w:rsid w:val="00BD21E1"/>
    <w:rsid w:val="00BD63AF"/>
    <w:rsid w:val="00BE35BE"/>
    <w:rsid w:val="00BF7F06"/>
    <w:rsid w:val="00C01D01"/>
    <w:rsid w:val="00C122D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D0AA7"/>
    <w:rsid w:val="00EF1491"/>
    <w:rsid w:val="00EF1DC2"/>
    <w:rsid w:val="00EF67F8"/>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TotalTime>
  <Pages>12</Pages>
  <Words>4087</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2022-12-10T19:55:00Z</cp:lastPrinted>
  <dcterms:created xsi:type="dcterms:W3CDTF">2023-02-14T04:46:00Z</dcterms:created>
  <dcterms:modified xsi:type="dcterms:W3CDTF">2023-02-14T20:00:00Z</dcterms:modified>
  <cp:category/>
</cp:coreProperties>
</file>